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276" w:rsidRPr="00657CBE" w:rsidRDefault="00CB2276" w:rsidP="00CB2276">
      <w:pPr>
        <w:rPr>
          <w:rFonts w:ascii="Arial" w:hAnsi="Arial" w:cs="Arial"/>
          <w:bCs/>
          <w:sz w:val="20"/>
          <w:szCs w:val="20"/>
        </w:rPr>
      </w:pPr>
      <w:r w:rsidRPr="00657CBE">
        <w:rPr>
          <w:bCs/>
          <w:sz w:val="20"/>
          <w:szCs w:val="20"/>
        </w:rPr>
        <w:t xml:space="preserve">                                  </w:t>
      </w:r>
    </w:p>
    <w:p w:rsidR="00F7032D" w:rsidRDefault="00F7032D" w:rsidP="00F7032D">
      <w:pPr>
        <w:rPr>
          <w:b/>
        </w:rPr>
      </w:pPr>
      <w:r>
        <w:rPr>
          <w:b/>
        </w:rPr>
        <w:t xml:space="preserve">МУНИЦИПАЛЬНОЕ КАЗЕННОЕ </w:t>
      </w:r>
    </w:p>
    <w:p w:rsidR="00F7032D" w:rsidRDefault="00F7032D" w:rsidP="00F7032D">
      <w:pPr>
        <w:rPr>
          <w:b/>
        </w:rPr>
      </w:pPr>
      <w:r>
        <w:rPr>
          <w:b/>
        </w:rPr>
        <w:t xml:space="preserve">            УЧРЕЖДЕНИЕ</w:t>
      </w:r>
    </w:p>
    <w:p w:rsidR="00F7032D" w:rsidRDefault="00F7032D" w:rsidP="00F7032D">
      <w:pPr>
        <w:rPr>
          <w:b/>
        </w:rPr>
      </w:pPr>
      <w:r>
        <w:rPr>
          <w:b/>
        </w:rPr>
        <w:t>УПРАВЛЕНИЕ ОБРАЗОВАНИЯ</w:t>
      </w:r>
    </w:p>
    <w:p w:rsidR="00F7032D" w:rsidRDefault="00F7032D" w:rsidP="00F7032D">
      <w:pPr>
        <w:rPr>
          <w:b/>
        </w:rPr>
      </w:pPr>
      <w:r>
        <w:rPr>
          <w:b/>
        </w:rPr>
        <w:t xml:space="preserve">      АДМИНИСТРАЦИИ</w:t>
      </w:r>
    </w:p>
    <w:p w:rsidR="00F7032D" w:rsidRDefault="00F7032D" w:rsidP="00F7032D">
      <w:pPr>
        <w:rPr>
          <w:b/>
        </w:rPr>
      </w:pPr>
      <w:r>
        <w:rPr>
          <w:b/>
        </w:rPr>
        <w:t xml:space="preserve">ПЕРВОМАЙСКОГО РАЙОНА    </w:t>
      </w:r>
    </w:p>
    <w:p w:rsidR="00F7032D" w:rsidRDefault="00F7032D" w:rsidP="00F7032D">
      <w:pPr>
        <w:rPr>
          <w:b/>
        </w:rPr>
      </w:pPr>
      <w:r>
        <w:rPr>
          <w:b/>
        </w:rPr>
        <w:t xml:space="preserve">       ( Первомайское РУО)</w:t>
      </w:r>
    </w:p>
    <w:p w:rsidR="00F7032D" w:rsidRDefault="00F7032D" w:rsidP="00F7032D">
      <w:pPr>
        <w:tabs>
          <w:tab w:val="left" w:pos="1410"/>
        </w:tabs>
        <w:rPr>
          <w:b/>
        </w:rPr>
      </w:pPr>
      <w:r>
        <w:t xml:space="preserve">Советская ул., 1                                              </w:t>
      </w:r>
    </w:p>
    <w:p w:rsidR="00F7032D" w:rsidRDefault="00F7032D" w:rsidP="00F7032D">
      <w:proofErr w:type="spellStart"/>
      <w:r>
        <w:t>с</w:t>
      </w:r>
      <w:proofErr w:type="gramStart"/>
      <w:r>
        <w:t>.П</w:t>
      </w:r>
      <w:proofErr w:type="gramEnd"/>
      <w:r>
        <w:t>ервомайское</w:t>
      </w:r>
      <w:proofErr w:type="spellEnd"/>
    </w:p>
    <w:p w:rsidR="00F7032D" w:rsidRDefault="00F7032D" w:rsidP="00F7032D">
      <w:r>
        <w:t xml:space="preserve">Томская область, 636930  </w:t>
      </w:r>
    </w:p>
    <w:p w:rsidR="00F7032D" w:rsidRDefault="00F7032D" w:rsidP="00F7032D">
      <w:r>
        <w:rPr>
          <w:lang w:val="en-US"/>
        </w:rPr>
        <w:t>E</w:t>
      </w:r>
      <w:r>
        <w:t>-</w:t>
      </w:r>
      <w:r>
        <w:rPr>
          <w:lang w:val="en-US"/>
        </w:rPr>
        <w:t>mail</w:t>
      </w:r>
      <w:r>
        <w:rPr>
          <w:color w:val="000000"/>
        </w:rPr>
        <w:t xml:space="preserve">: </w:t>
      </w:r>
      <w:r>
        <w:rPr>
          <w:color w:val="000000"/>
          <w:lang w:val="en-US"/>
        </w:rPr>
        <w:t>PRYO</w:t>
      </w:r>
      <w:r>
        <w:rPr>
          <w:color w:val="000000"/>
        </w:rPr>
        <w:t>@</w:t>
      </w:r>
      <w:r>
        <w:rPr>
          <w:color w:val="000000"/>
          <w:lang w:val="en-US"/>
        </w:rPr>
        <w:t>mail</w:t>
      </w:r>
      <w:r>
        <w:rPr>
          <w:color w:val="000000"/>
        </w:rPr>
        <w:t>.</w:t>
      </w:r>
      <w:proofErr w:type="spellStart"/>
      <w:r>
        <w:rPr>
          <w:color w:val="000000"/>
          <w:lang w:val="en-US"/>
        </w:rPr>
        <w:t>ru</w:t>
      </w:r>
      <w:proofErr w:type="spellEnd"/>
      <w:r>
        <w:t xml:space="preserve">                                                                                              </w:t>
      </w:r>
    </w:p>
    <w:p w:rsidR="00F7032D" w:rsidRDefault="00F7032D" w:rsidP="00F7032D">
      <w:pPr>
        <w:rPr>
          <w:color w:val="000000"/>
        </w:rPr>
      </w:pPr>
      <w:r>
        <w:rPr>
          <w:color w:val="000000"/>
        </w:rPr>
        <w:t>тел. 2-28-83, /факс/ 2-26-37</w:t>
      </w:r>
    </w:p>
    <w:p w:rsidR="00EE6BA6" w:rsidRPr="00D56185" w:rsidRDefault="00EE6BA6" w:rsidP="00EE6BA6">
      <w:pPr>
        <w:rPr>
          <w:sz w:val="28"/>
          <w:szCs w:val="28"/>
        </w:rPr>
      </w:pPr>
      <w:r w:rsidRPr="00D56185">
        <w:rPr>
          <w:sz w:val="28"/>
          <w:szCs w:val="28"/>
        </w:rPr>
        <w:t xml:space="preserve">№ </w:t>
      </w:r>
      <w:r w:rsidRPr="00D56185">
        <w:rPr>
          <w:sz w:val="28"/>
          <w:szCs w:val="28"/>
          <w:u w:val="single"/>
        </w:rPr>
        <w:t>42-О</w:t>
      </w:r>
      <w:r w:rsidRPr="00D56185">
        <w:rPr>
          <w:sz w:val="28"/>
          <w:szCs w:val="28"/>
        </w:rPr>
        <w:t xml:space="preserve"> от 24.02.2014 г.</w:t>
      </w:r>
    </w:p>
    <w:p w:rsidR="00CB2276" w:rsidRDefault="00CB2276" w:rsidP="00CB2276"/>
    <w:p w:rsidR="00CB2276" w:rsidRPr="00D56185" w:rsidRDefault="00CB2276" w:rsidP="00CB2276">
      <w:pPr>
        <w:rPr>
          <w:b/>
          <w:sz w:val="28"/>
          <w:szCs w:val="28"/>
        </w:rPr>
      </w:pPr>
      <w:r w:rsidRPr="00D56185">
        <w:rPr>
          <w:b/>
          <w:sz w:val="28"/>
          <w:szCs w:val="28"/>
        </w:rPr>
        <w:t>ПРИКАЗ</w:t>
      </w:r>
    </w:p>
    <w:p w:rsidR="00D56185" w:rsidRDefault="00D56185" w:rsidP="00CB2276">
      <w:pPr>
        <w:rPr>
          <w:b/>
        </w:rPr>
      </w:pPr>
    </w:p>
    <w:p w:rsidR="00CB2276" w:rsidRPr="00734472" w:rsidRDefault="00CB2276" w:rsidP="00CB2276">
      <w:pPr>
        <w:rPr>
          <w:b/>
        </w:rPr>
      </w:pPr>
    </w:p>
    <w:p w:rsidR="00CB2276" w:rsidRDefault="00CB2276" w:rsidP="00CB2276">
      <w:pPr>
        <w:rPr>
          <w:b/>
          <w:sz w:val="28"/>
          <w:szCs w:val="28"/>
        </w:rPr>
      </w:pPr>
      <w:r w:rsidRPr="0069725D">
        <w:rPr>
          <w:b/>
          <w:sz w:val="28"/>
          <w:szCs w:val="28"/>
        </w:rPr>
        <w:t xml:space="preserve">Об утверждении </w:t>
      </w:r>
      <w:r>
        <w:rPr>
          <w:b/>
          <w:sz w:val="28"/>
          <w:szCs w:val="28"/>
        </w:rPr>
        <w:t xml:space="preserve">Положения </w:t>
      </w:r>
    </w:p>
    <w:p w:rsidR="000B138C" w:rsidRDefault="000B138C" w:rsidP="00CB227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Совете руководителей </w:t>
      </w:r>
    </w:p>
    <w:p w:rsidR="00CB2276" w:rsidRPr="00131C31" w:rsidRDefault="000B138C" w:rsidP="00CB227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образовательных </w:t>
      </w:r>
      <w:r w:rsidR="00C05E5B">
        <w:rPr>
          <w:b/>
          <w:sz w:val="28"/>
          <w:szCs w:val="28"/>
        </w:rPr>
        <w:t>организаций</w:t>
      </w:r>
    </w:p>
    <w:p w:rsidR="00CB2276" w:rsidRDefault="00CB2276" w:rsidP="00CB2276">
      <w:pPr>
        <w:rPr>
          <w:sz w:val="28"/>
          <w:szCs w:val="28"/>
        </w:rPr>
      </w:pPr>
    </w:p>
    <w:p w:rsidR="00CB2276" w:rsidRPr="002A47F7" w:rsidRDefault="00CB2276" w:rsidP="00CB2276">
      <w:pPr>
        <w:shd w:val="clear" w:color="auto" w:fill="FFFFFF"/>
        <w:spacing w:before="281"/>
        <w:ind w:left="18" w:right="7" w:firstLine="709"/>
        <w:jc w:val="both"/>
        <w:rPr>
          <w:sz w:val="28"/>
          <w:szCs w:val="28"/>
        </w:rPr>
      </w:pPr>
      <w:r w:rsidRPr="002A47F7">
        <w:rPr>
          <w:sz w:val="28"/>
          <w:szCs w:val="28"/>
        </w:rPr>
        <w:t xml:space="preserve">      </w:t>
      </w:r>
      <w:r>
        <w:rPr>
          <w:sz w:val="28"/>
          <w:szCs w:val="28"/>
        </w:rPr>
        <w:t>Для обеспечения государственно-общественной формы</w:t>
      </w:r>
      <w:r w:rsidR="000B138C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 и выработки политики в области</w:t>
      </w:r>
      <w:r w:rsidRPr="002A47F7">
        <w:rPr>
          <w:color w:val="000000"/>
          <w:sz w:val="28"/>
          <w:szCs w:val="28"/>
        </w:rPr>
        <w:t xml:space="preserve"> образования</w:t>
      </w:r>
      <w:r w:rsidRPr="002A47F7">
        <w:rPr>
          <w:sz w:val="28"/>
          <w:szCs w:val="28"/>
        </w:rPr>
        <w:t>, в соответствии с</w:t>
      </w:r>
      <w:r w:rsidR="000B138C">
        <w:rPr>
          <w:sz w:val="28"/>
          <w:szCs w:val="28"/>
        </w:rPr>
        <w:t xml:space="preserve"> п. 5.5.12. Положени</w:t>
      </w:r>
      <w:r>
        <w:rPr>
          <w:sz w:val="28"/>
          <w:szCs w:val="28"/>
        </w:rPr>
        <w:t>я</w:t>
      </w:r>
      <w:r w:rsidRPr="002A47F7">
        <w:rPr>
          <w:sz w:val="28"/>
          <w:szCs w:val="28"/>
        </w:rPr>
        <w:t xml:space="preserve"> о муниципальном казенном учреждении Управлении образования Первомайского района, утвержденного Постановлением Администрации Первомайского района № 13 от 16.01.2012 г.</w:t>
      </w:r>
    </w:p>
    <w:p w:rsidR="00CB2276" w:rsidRPr="002A47F7" w:rsidRDefault="00CB2276" w:rsidP="00CB2276">
      <w:pPr>
        <w:shd w:val="clear" w:color="auto" w:fill="FFFFFF"/>
        <w:ind w:right="7"/>
        <w:jc w:val="both"/>
        <w:rPr>
          <w:sz w:val="28"/>
          <w:szCs w:val="28"/>
        </w:rPr>
      </w:pPr>
    </w:p>
    <w:p w:rsidR="00CB2276" w:rsidRPr="002A47F7" w:rsidRDefault="00CB2276" w:rsidP="00CB2276">
      <w:pPr>
        <w:shd w:val="clear" w:color="auto" w:fill="FFFFFF"/>
        <w:ind w:right="7"/>
        <w:jc w:val="both"/>
        <w:rPr>
          <w:sz w:val="28"/>
          <w:szCs w:val="28"/>
        </w:rPr>
      </w:pPr>
      <w:r w:rsidRPr="002A47F7">
        <w:rPr>
          <w:sz w:val="28"/>
          <w:szCs w:val="28"/>
        </w:rPr>
        <w:t>ПРИКАЗЫВАЮ:</w:t>
      </w:r>
    </w:p>
    <w:p w:rsidR="00CB2276" w:rsidRPr="002A47F7" w:rsidRDefault="00CB2276" w:rsidP="00CB2276">
      <w:pPr>
        <w:shd w:val="clear" w:color="auto" w:fill="FFFFFF"/>
        <w:spacing w:before="281"/>
        <w:ind w:right="7" w:firstLine="708"/>
        <w:rPr>
          <w:sz w:val="28"/>
          <w:szCs w:val="28"/>
        </w:rPr>
      </w:pPr>
      <w:r w:rsidRPr="002A47F7">
        <w:rPr>
          <w:sz w:val="28"/>
          <w:szCs w:val="28"/>
        </w:rPr>
        <w:t xml:space="preserve">1.Утвердить Положение </w:t>
      </w:r>
      <w:r>
        <w:rPr>
          <w:sz w:val="28"/>
          <w:szCs w:val="28"/>
        </w:rPr>
        <w:t xml:space="preserve"> о Совете руководителей образовательных </w:t>
      </w:r>
      <w:r w:rsidR="00C05E5B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Первомайского района </w:t>
      </w:r>
      <w:r w:rsidRPr="002A47F7">
        <w:rPr>
          <w:sz w:val="28"/>
          <w:szCs w:val="28"/>
        </w:rPr>
        <w:t>(Приложение №1)</w:t>
      </w:r>
    </w:p>
    <w:p w:rsidR="00CB2276" w:rsidRPr="002A47F7" w:rsidRDefault="00CB2276" w:rsidP="00CB2276">
      <w:pPr>
        <w:shd w:val="clear" w:color="auto" w:fill="FFFFFF"/>
        <w:spacing w:before="281"/>
        <w:ind w:right="7" w:firstLine="708"/>
        <w:rPr>
          <w:sz w:val="28"/>
          <w:szCs w:val="28"/>
        </w:rPr>
      </w:pPr>
      <w:r w:rsidRPr="002A47F7">
        <w:rPr>
          <w:sz w:val="28"/>
          <w:szCs w:val="28"/>
        </w:rPr>
        <w:t xml:space="preserve">2.Утвердить состав </w:t>
      </w:r>
      <w:r w:rsidR="000B138C">
        <w:rPr>
          <w:sz w:val="28"/>
          <w:szCs w:val="28"/>
        </w:rPr>
        <w:t xml:space="preserve">Совета руководителей образовательных </w:t>
      </w:r>
      <w:r w:rsidR="00C05E5B">
        <w:rPr>
          <w:sz w:val="28"/>
          <w:szCs w:val="28"/>
        </w:rPr>
        <w:t>организаций</w:t>
      </w:r>
      <w:r w:rsidR="000B138C">
        <w:rPr>
          <w:sz w:val="28"/>
          <w:szCs w:val="28"/>
        </w:rPr>
        <w:t xml:space="preserve"> Первомайского района </w:t>
      </w:r>
      <w:r w:rsidRPr="002A47F7">
        <w:rPr>
          <w:sz w:val="28"/>
          <w:szCs w:val="28"/>
        </w:rPr>
        <w:t>(Приложение №2).</w:t>
      </w:r>
    </w:p>
    <w:p w:rsidR="00CB2276" w:rsidRPr="002A47F7" w:rsidRDefault="00CB2276" w:rsidP="00CB2276">
      <w:pPr>
        <w:shd w:val="clear" w:color="auto" w:fill="FFFFFF"/>
        <w:spacing w:before="281"/>
        <w:ind w:left="720" w:right="7"/>
        <w:rPr>
          <w:sz w:val="28"/>
          <w:szCs w:val="28"/>
        </w:rPr>
      </w:pPr>
      <w:r w:rsidRPr="002A47F7">
        <w:rPr>
          <w:sz w:val="28"/>
          <w:szCs w:val="28"/>
        </w:rPr>
        <w:t>3.Контроль исполнения настоящего приказа оставляю за собой.</w:t>
      </w:r>
    </w:p>
    <w:p w:rsidR="00CB2276" w:rsidRPr="002A47F7" w:rsidRDefault="00CB2276" w:rsidP="00CB2276">
      <w:pPr>
        <w:shd w:val="clear" w:color="auto" w:fill="FFFFFF"/>
        <w:spacing w:before="281"/>
        <w:ind w:right="7"/>
        <w:rPr>
          <w:sz w:val="28"/>
          <w:szCs w:val="28"/>
        </w:rPr>
      </w:pPr>
    </w:p>
    <w:p w:rsidR="00CB2276" w:rsidRPr="002A47F7" w:rsidRDefault="00CB2276" w:rsidP="00CB2276">
      <w:pPr>
        <w:jc w:val="both"/>
        <w:rPr>
          <w:sz w:val="28"/>
          <w:szCs w:val="28"/>
        </w:rPr>
      </w:pPr>
    </w:p>
    <w:p w:rsidR="00CB2276" w:rsidRPr="002A47F7" w:rsidRDefault="00CB2276" w:rsidP="00CB2276">
      <w:pPr>
        <w:jc w:val="both"/>
        <w:rPr>
          <w:sz w:val="28"/>
          <w:szCs w:val="28"/>
        </w:rPr>
      </w:pPr>
    </w:p>
    <w:p w:rsidR="00CB2276" w:rsidRPr="002A47F7" w:rsidRDefault="00CB2276" w:rsidP="00CB2276">
      <w:pPr>
        <w:rPr>
          <w:sz w:val="28"/>
          <w:szCs w:val="28"/>
        </w:rPr>
      </w:pPr>
    </w:p>
    <w:p w:rsidR="00CB2276" w:rsidRDefault="00CB2276" w:rsidP="00CB2276">
      <w:pPr>
        <w:rPr>
          <w:sz w:val="28"/>
          <w:szCs w:val="28"/>
        </w:rPr>
      </w:pPr>
      <w:r w:rsidRPr="002A47F7">
        <w:rPr>
          <w:sz w:val="28"/>
          <w:szCs w:val="28"/>
        </w:rPr>
        <w:t xml:space="preserve"> Начальник  </w:t>
      </w:r>
      <w:r w:rsidR="00F7032D">
        <w:rPr>
          <w:sz w:val="28"/>
          <w:szCs w:val="28"/>
        </w:rPr>
        <w:t xml:space="preserve">                                                 </w:t>
      </w:r>
      <w:r w:rsidRPr="002A47F7">
        <w:rPr>
          <w:sz w:val="28"/>
          <w:szCs w:val="28"/>
        </w:rPr>
        <w:t>Е.И.</w:t>
      </w:r>
      <w:r>
        <w:rPr>
          <w:sz w:val="28"/>
          <w:szCs w:val="28"/>
        </w:rPr>
        <w:t xml:space="preserve"> </w:t>
      </w:r>
      <w:r w:rsidRPr="002A47F7">
        <w:rPr>
          <w:sz w:val="28"/>
          <w:szCs w:val="28"/>
        </w:rPr>
        <w:t>Яковлева</w:t>
      </w:r>
    </w:p>
    <w:p w:rsidR="00F7032D" w:rsidRDefault="00F7032D" w:rsidP="00CB2276">
      <w:pPr>
        <w:rPr>
          <w:sz w:val="28"/>
          <w:szCs w:val="28"/>
        </w:rPr>
      </w:pPr>
    </w:p>
    <w:p w:rsidR="00F7032D" w:rsidRDefault="00F7032D" w:rsidP="00F7032D">
      <w:pPr>
        <w:tabs>
          <w:tab w:val="left" w:pos="720"/>
        </w:tabs>
        <w:ind w:left="360"/>
        <w:jc w:val="both"/>
        <w:rPr>
          <w:sz w:val="20"/>
          <w:szCs w:val="20"/>
        </w:rPr>
      </w:pPr>
    </w:p>
    <w:p w:rsidR="00F7032D" w:rsidRDefault="00F7032D" w:rsidP="00F7032D">
      <w:pPr>
        <w:tabs>
          <w:tab w:val="left" w:pos="720"/>
        </w:tabs>
        <w:ind w:left="360"/>
        <w:jc w:val="both"/>
        <w:rPr>
          <w:sz w:val="20"/>
          <w:szCs w:val="20"/>
        </w:rPr>
      </w:pPr>
    </w:p>
    <w:p w:rsidR="00F7032D" w:rsidRDefault="00F7032D" w:rsidP="00F7032D">
      <w:pPr>
        <w:tabs>
          <w:tab w:val="left" w:pos="720"/>
        </w:tabs>
        <w:ind w:left="360"/>
        <w:jc w:val="both"/>
        <w:rPr>
          <w:sz w:val="20"/>
          <w:szCs w:val="20"/>
        </w:rPr>
      </w:pPr>
    </w:p>
    <w:p w:rsidR="00F7032D" w:rsidRDefault="00F7032D" w:rsidP="00F7032D">
      <w:pPr>
        <w:tabs>
          <w:tab w:val="left" w:pos="720"/>
        </w:tabs>
        <w:ind w:left="360"/>
        <w:jc w:val="both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>В дело № 01-08</w:t>
      </w:r>
    </w:p>
    <w:p w:rsidR="00F7032D" w:rsidRDefault="00F7032D" w:rsidP="00F7032D">
      <w:pPr>
        <w:tabs>
          <w:tab w:val="left" w:pos="720"/>
        </w:tabs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>У.О. Синицына</w:t>
      </w:r>
    </w:p>
    <w:p w:rsidR="00F7032D" w:rsidRDefault="00F7032D" w:rsidP="00F7032D">
      <w:pPr>
        <w:tabs>
          <w:tab w:val="left" w:pos="720"/>
        </w:tabs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>2-19-40</w:t>
      </w:r>
    </w:p>
    <w:p w:rsidR="00F7032D" w:rsidRPr="002A47F7" w:rsidRDefault="00F7032D" w:rsidP="00CB2276">
      <w:pPr>
        <w:rPr>
          <w:sz w:val="28"/>
          <w:szCs w:val="28"/>
        </w:rPr>
      </w:pPr>
    </w:p>
    <w:p w:rsidR="00CB2276" w:rsidRPr="00D41CA0" w:rsidRDefault="00CB2276" w:rsidP="00CB2276">
      <w:pPr>
        <w:jc w:val="right"/>
        <w:rPr>
          <w:sz w:val="26"/>
          <w:szCs w:val="26"/>
        </w:rPr>
      </w:pPr>
      <w:r w:rsidRPr="002A47F7">
        <w:rPr>
          <w:sz w:val="28"/>
          <w:szCs w:val="28"/>
        </w:rPr>
        <w:br w:type="page"/>
      </w:r>
      <w:r w:rsidRPr="00D41CA0">
        <w:rPr>
          <w:sz w:val="26"/>
          <w:szCs w:val="26"/>
        </w:rPr>
        <w:lastRenderedPageBreak/>
        <w:t>Приложение № 1</w:t>
      </w:r>
    </w:p>
    <w:p w:rsidR="00CB2276" w:rsidRPr="00D41CA0" w:rsidRDefault="00CB2276" w:rsidP="00CB2276">
      <w:pPr>
        <w:jc w:val="right"/>
        <w:rPr>
          <w:sz w:val="26"/>
          <w:szCs w:val="26"/>
        </w:rPr>
      </w:pPr>
      <w:r w:rsidRPr="00D41CA0">
        <w:rPr>
          <w:sz w:val="26"/>
          <w:szCs w:val="26"/>
        </w:rPr>
        <w:t>к  приказу Управления образования</w:t>
      </w:r>
    </w:p>
    <w:p w:rsidR="00D56185" w:rsidRPr="00B46528" w:rsidRDefault="00D56185" w:rsidP="00D56185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№ 42-О </w:t>
      </w:r>
      <w:r w:rsidRPr="00B46528">
        <w:rPr>
          <w:sz w:val="28"/>
          <w:szCs w:val="28"/>
        </w:rPr>
        <w:t xml:space="preserve">от </w:t>
      </w:r>
      <w:r>
        <w:rPr>
          <w:sz w:val="28"/>
          <w:szCs w:val="28"/>
        </w:rPr>
        <w:t>24.02.2014 г.</w:t>
      </w:r>
    </w:p>
    <w:p w:rsidR="00CB2276" w:rsidRPr="00D41CA0" w:rsidRDefault="00CB2276" w:rsidP="00CB2276">
      <w:pPr>
        <w:jc w:val="right"/>
        <w:rPr>
          <w:sz w:val="26"/>
          <w:szCs w:val="26"/>
        </w:rPr>
      </w:pPr>
    </w:p>
    <w:p w:rsidR="00CB2276" w:rsidRPr="00D41CA0" w:rsidRDefault="00CB2276" w:rsidP="00CB2276">
      <w:pPr>
        <w:jc w:val="right"/>
        <w:rPr>
          <w:sz w:val="26"/>
          <w:szCs w:val="26"/>
        </w:rPr>
      </w:pPr>
    </w:p>
    <w:p w:rsidR="00CB2276" w:rsidRPr="00D41CA0" w:rsidRDefault="00CB2276" w:rsidP="00CB2276">
      <w:pPr>
        <w:jc w:val="center"/>
        <w:rPr>
          <w:b/>
          <w:sz w:val="26"/>
          <w:szCs w:val="26"/>
        </w:rPr>
      </w:pPr>
      <w:r w:rsidRPr="00D41CA0">
        <w:rPr>
          <w:b/>
          <w:sz w:val="26"/>
          <w:szCs w:val="26"/>
        </w:rPr>
        <w:t>ПОЛОЖЕНИЕ</w:t>
      </w:r>
    </w:p>
    <w:p w:rsidR="008236BF" w:rsidRPr="00D41CA0" w:rsidRDefault="008236BF" w:rsidP="00CB2276">
      <w:pPr>
        <w:jc w:val="center"/>
        <w:rPr>
          <w:b/>
          <w:sz w:val="26"/>
          <w:szCs w:val="26"/>
        </w:rPr>
      </w:pPr>
      <w:r w:rsidRPr="00D41CA0">
        <w:rPr>
          <w:b/>
          <w:sz w:val="26"/>
          <w:szCs w:val="26"/>
        </w:rPr>
        <w:t xml:space="preserve">о Совете руководителей образовательных </w:t>
      </w:r>
      <w:r w:rsidR="00C05E5B" w:rsidRPr="00D41CA0">
        <w:rPr>
          <w:b/>
          <w:sz w:val="26"/>
          <w:szCs w:val="26"/>
        </w:rPr>
        <w:t>организаций</w:t>
      </w:r>
    </w:p>
    <w:p w:rsidR="00CB2276" w:rsidRPr="00D41CA0" w:rsidRDefault="00CB2276" w:rsidP="00CB2276">
      <w:pPr>
        <w:jc w:val="center"/>
        <w:rPr>
          <w:b/>
          <w:sz w:val="26"/>
          <w:szCs w:val="26"/>
        </w:rPr>
      </w:pPr>
      <w:r w:rsidRPr="00D41CA0">
        <w:rPr>
          <w:b/>
          <w:sz w:val="26"/>
          <w:szCs w:val="26"/>
        </w:rPr>
        <w:t>Первомайского района</w:t>
      </w:r>
    </w:p>
    <w:p w:rsidR="00CB2276" w:rsidRPr="00D41CA0" w:rsidRDefault="00CB2276" w:rsidP="00CB2276">
      <w:pPr>
        <w:jc w:val="center"/>
        <w:rPr>
          <w:b/>
          <w:sz w:val="26"/>
          <w:szCs w:val="26"/>
        </w:rPr>
      </w:pPr>
    </w:p>
    <w:p w:rsidR="00CB2276" w:rsidRPr="00D41CA0" w:rsidRDefault="00CB2276" w:rsidP="00CB2276">
      <w:pPr>
        <w:shd w:val="clear" w:color="auto" w:fill="FFFFFF"/>
        <w:ind w:left="29"/>
        <w:jc w:val="center"/>
        <w:rPr>
          <w:b/>
          <w:bCs/>
          <w:color w:val="000000"/>
          <w:sz w:val="26"/>
          <w:szCs w:val="26"/>
        </w:rPr>
      </w:pPr>
      <w:r w:rsidRPr="00D41CA0">
        <w:rPr>
          <w:b/>
          <w:bCs/>
          <w:color w:val="000000"/>
          <w:sz w:val="26"/>
          <w:szCs w:val="26"/>
        </w:rPr>
        <w:t>1. Общие положения</w:t>
      </w:r>
    </w:p>
    <w:p w:rsidR="00C05E5B" w:rsidRPr="00D41CA0" w:rsidRDefault="00C05E5B" w:rsidP="00CB2276">
      <w:pPr>
        <w:shd w:val="clear" w:color="auto" w:fill="FFFFFF"/>
        <w:ind w:left="29"/>
        <w:jc w:val="center"/>
        <w:rPr>
          <w:b/>
          <w:bCs/>
          <w:color w:val="000000"/>
          <w:sz w:val="26"/>
          <w:szCs w:val="26"/>
        </w:rPr>
      </w:pPr>
    </w:p>
    <w:p w:rsidR="00C05E5B" w:rsidRPr="00D41CA0" w:rsidRDefault="00C05E5B" w:rsidP="00C05E5B">
      <w:pPr>
        <w:pStyle w:val="a5"/>
        <w:widowControl w:val="0"/>
        <w:numPr>
          <w:ilvl w:val="0"/>
          <w:numId w:val="3"/>
        </w:numPr>
        <w:spacing w:after="0"/>
        <w:ind w:firstLine="709"/>
        <w:jc w:val="both"/>
        <w:rPr>
          <w:sz w:val="26"/>
          <w:szCs w:val="26"/>
        </w:rPr>
      </w:pPr>
      <w:r w:rsidRPr="00D41CA0">
        <w:rPr>
          <w:rStyle w:val="1"/>
          <w:color w:val="000000"/>
        </w:rPr>
        <w:t>Совет руководителей образовательных организаций Первомайского района (далее - Совет) является постоянно действующим органом государственно-общественного управления.</w:t>
      </w:r>
    </w:p>
    <w:p w:rsidR="00C05E5B" w:rsidRPr="00D41CA0" w:rsidRDefault="00C05E5B" w:rsidP="00C05E5B">
      <w:pPr>
        <w:pStyle w:val="a5"/>
        <w:widowControl w:val="0"/>
        <w:numPr>
          <w:ilvl w:val="0"/>
          <w:numId w:val="3"/>
        </w:numPr>
        <w:spacing w:after="0"/>
        <w:ind w:firstLine="709"/>
        <w:jc w:val="both"/>
        <w:rPr>
          <w:rStyle w:val="1"/>
        </w:rPr>
      </w:pPr>
      <w:r w:rsidRPr="00D41CA0">
        <w:rPr>
          <w:rStyle w:val="1"/>
          <w:color w:val="000000"/>
        </w:rPr>
        <w:t xml:space="preserve"> Совет является совещательным органом, обеспечивающим коллективное обсуждение и выработку принципиальных решений по приоритетным вопросам функционирования, сбалансированного развития системы образования района, обеспечению государственной образовательной политики на мун</w:t>
      </w:r>
      <w:r w:rsidRPr="00D41CA0">
        <w:rPr>
          <w:color w:val="000000"/>
          <w:sz w:val="26"/>
          <w:szCs w:val="26"/>
        </w:rPr>
        <w:t>ици</w:t>
      </w:r>
      <w:r w:rsidRPr="00D41CA0">
        <w:rPr>
          <w:rStyle w:val="1"/>
          <w:color w:val="000000"/>
        </w:rPr>
        <w:t>пальном уровне.</w:t>
      </w:r>
    </w:p>
    <w:p w:rsidR="00C05E5B" w:rsidRPr="00D41CA0" w:rsidRDefault="00C05E5B" w:rsidP="00C05E5B">
      <w:pPr>
        <w:pStyle w:val="a5"/>
        <w:widowControl w:val="0"/>
        <w:numPr>
          <w:ilvl w:val="0"/>
          <w:numId w:val="3"/>
        </w:numPr>
        <w:spacing w:after="0"/>
        <w:ind w:firstLine="709"/>
        <w:jc w:val="both"/>
        <w:rPr>
          <w:sz w:val="26"/>
          <w:szCs w:val="26"/>
        </w:rPr>
      </w:pPr>
      <w:r w:rsidRPr="00D41CA0">
        <w:rPr>
          <w:rStyle w:val="1"/>
          <w:color w:val="000000"/>
        </w:rPr>
        <w:t xml:space="preserve"> </w:t>
      </w:r>
      <w:proofErr w:type="gramStart"/>
      <w:r w:rsidRPr="00D41CA0">
        <w:rPr>
          <w:rStyle w:val="1"/>
          <w:color w:val="000000"/>
        </w:rPr>
        <w:t xml:space="preserve">В своей деятельности Совет руководствуется Конституцией Российской Федерации, федеральными законами, нормативными правовыми актами Президента Российской Федерации, Правительства Российской Федерации, нормативными правовыми актами Министерства образования и науки Российской Федерации, законами и нормативными правовыми актами Томской области, муниципальными нормативными правовыми актами, Положением о </w:t>
      </w:r>
      <w:r w:rsidRPr="00D41CA0">
        <w:rPr>
          <w:sz w:val="26"/>
          <w:szCs w:val="26"/>
        </w:rPr>
        <w:t>муниципальном казенном учреждении Управлении образования Первомайского района,</w:t>
      </w:r>
      <w:r w:rsidRPr="00D41CA0">
        <w:rPr>
          <w:rStyle w:val="1"/>
          <w:color w:val="000000"/>
        </w:rPr>
        <w:t xml:space="preserve"> а также настоящим Положением.</w:t>
      </w:r>
      <w:proofErr w:type="gramEnd"/>
    </w:p>
    <w:p w:rsidR="00C05E5B" w:rsidRPr="00D41CA0" w:rsidRDefault="00C05E5B" w:rsidP="00C05E5B">
      <w:pPr>
        <w:pStyle w:val="a5"/>
        <w:widowControl w:val="0"/>
        <w:numPr>
          <w:ilvl w:val="0"/>
          <w:numId w:val="3"/>
        </w:numPr>
        <w:spacing w:after="0"/>
        <w:ind w:firstLine="709"/>
        <w:jc w:val="both"/>
        <w:rPr>
          <w:sz w:val="26"/>
          <w:szCs w:val="26"/>
        </w:rPr>
      </w:pPr>
      <w:r w:rsidRPr="00D41CA0">
        <w:rPr>
          <w:rStyle w:val="1"/>
          <w:color w:val="000000"/>
        </w:rPr>
        <w:t xml:space="preserve"> Совет в своей работе взаимодействует со структурными подразделениями</w:t>
      </w:r>
      <w:r w:rsidRPr="00D41CA0">
        <w:rPr>
          <w:rStyle w:val="1"/>
          <w:color w:val="000000"/>
        </w:rPr>
        <w:tab/>
        <w:t xml:space="preserve"> Управления образования администрации</w:t>
      </w:r>
      <w:r w:rsidRPr="00D41CA0">
        <w:rPr>
          <w:sz w:val="26"/>
          <w:szCs w:val="26"/>
        </w:rPr>
        <w:t xml:space="preserve"> </w:t>
      </w:r>
      <w:r w:rsidRPr="00D41CA0">
        <w:rPr>
          <w:rStyle w:val="1"/>
          <w:color w:val="000000"/>
        </w:rPr>
        <w:t>Первомайского района (далее - Управление), органами местного самоуправления, с другими комитетами, управлениями, службами, общественными объединениями по вопросам, отнесенным к компетенции Совета.</w:t>
      </w:r>
    </w:p>
    <w:p w:rsidR="00C05E5B" w:rsidRPr="00D41CA0" w:rsidRDefault="00C05E5B" w:rsidP="00C05E5B">
      <w:pPr>
        <w:shd w:val="clear" w:color="auto" w:fill="FFFFFF"/>
        <w:jc w:val="both"/>
        <w:rPr>
          <w:sz w:val="26"/>
          <w:szCs w:val="26"/>
        </w:rPr>
      </w:pPr>
    </w:p>
    <w:p w:rsidR="009A05BA" w:rsidRPr="00D41CA0" w:rsidRDefault="009A05BA" w:rsidP="009A05BA">
      <w:pPr>
        <w:pStyle w:val="30"/>
        <w:shd w:val="clear" w:color="auto" w:fill="auto"/>
        <w:spacing w:before="0" w:after="292" w:line="260" w:lineRule="exact"/>
        <w:jc w:val="center"/>
      </w:pPr>
      <w:r w:rsidRPr="00D41CA0">
        <w:rPr>
          <w:rStyle w:val="3"/>
          <w:b/>
          <w:bCs/>
          <w:color w:val="000000"/>
        </w:rPr>
        <w:t xml:space="preserve">2. ОСНОВНЫЕ ЗАДАЧИ И </w:t>
      </w:r>
      <w:r w:rsidRPr="00D41CA0">
        <w:rPr>
          <w:rStyle w:val="21"/>
          <w:b/>
          <w:bCs/>
          <w:color w:val="000000"/>
        </w:rPr>
        <w:t>ФУНКЦИИ</w:t>
      </w:r>
    </w:p>
    <w:p w:rsidR="009A05BA" w:rsidRPr="00D41CA0" w:rsidRDefault="009A05BA" w:rsidP="009A05BA">
      <w:pPr>
        <w:pStyle w:val="a5"/>
        <w:spacing w:after="0" w:line="260" w:lineRule="exact"/>
        <w:ind w:left="20" w:firstLine="720"/>
        <w:jc w:val="both"/>
        <w:rPr>
          <w:sz w:val="26"/>
          <w:szCs w:val="26"/>
        </w:rPr>
      </w:pPr>
      <w:r w:rsidRPr="00D41CA0">
        <w:rPr>
          <w:rStyle w:val="1"/>
          <w:color w:val="000000"/>
        </w:rPr>
        <w:t>2.1. Основными задачами Совета являются:</w:t>
      </w:r>
    </w:p>
    <w:p w:rsidR="00D17AC1" w:rsidRPr="00D41CA0" w:rsidRDefault="009A05BA" w:rsidP="00D17AC1">
      <w:pPr>
        <w:pStyle w:val="a5"/>
        <w:spacing w:after="0" w:line="260" w:lineRule="exact"/>
        <w:ind w:left="20" w:firstLine="720"/>
        <w:jc w:val="both"/>
        <w:rPr>
          <w:sz w:val="26"/>
          <w:szCs w:val="26"/>
        </w:rPr>
      </w:pPr>
      <w:r w:rsidRPr="00D41CA0">
        <w:rPr>
          <w:sz w:val="26"/>
          <w:szCs w:val="26"/>
        </w:rPr>
        <w:t>2.1.1.</w:t>
      </w:r>
      <w:r w:rsidRPr="00D41CA0">
        <w:rPr>
          <w:rStyle w:val="1"/>
          <w:color w:val="000000"/>
        </w:rPr>
        <w:t xml:space="preserve"> Определение стратегических приоритетов и ресурсов развития муниципальной системы образования для обеспечения её эффективного развития и стабильно устойчивого функционирования.</w:t>
      </w:r>
    </w:p>
    <w:p w:rsidR="00D17AC1" w:rsidRPr="00D41CA0" w:rsidRDefault="00D17AC1" w:rsidP="00D17AC1">
      <w:pPr>
        <w:pStyle w:val="a5"/>
        <w:spacing w:after="0" w:line="260" w:lineRule="exact"/>
        <w:ind w:left="20" w:firstLine="720"/>
        <w:jc w:val="both"/>
        <w:rPr>
          <w:rStyle w:val="1"/>
          <w:color w:val="000000"/>
        </w:rPr>
      </w:pPr>
      <w:r w:rsidRPr="00D41CA0">
        <w:rPr>
          <w:sz w:val="26"/>
          <w:szCs w:val="26"/>
        </w:rPr>
        <w:t>2.1.2.</w:t>
      </w:r>
      <w:r w:rsidR="009A05BA" w:rsidRPr="00D41CA0">
        <w:rPr>
          <w:rStyle w:val="1"/>
          <w:color w:val="000000"/>
        </w:rPr>
        <w:t xml:space="preserve"> Придание управлению образованием на всех уровнях государственно-общественного характера.</w:t>
      </w:r>
    </w:p>
    <w:p w:rsidR="00D17AC1" w:rsidRPr="00D41CA0" w:rsidRDefault="00D17AC1" w:rsidP="00D17AC1">
      <w:pPr>
        <w:pStyle w:val="a5"/>
        <w:spacing w:after="0" w:line="260" w:lineRule="exact"/>
        <w:ind w:left="20" w:firstLine="720"/>
        <w:jc w:val="both"/>
        <w:rPr>
          <w:rStyle w:val="1"/>
        </w:rPr>
      </w:pPr>
      <w:r w:rsidRPr="00D41CA0">
        <w:rPr>
          <w:rStyle w:val="1"/>
          <w:color w:val="000000"/>
        </w:rPr>
        <w:t xml:space="preserve">2.1.3. </w:t>
      </w:r>
      <w:r w:rsidR="009A05BA" w:rsidRPr="00D41CA0">
        <w:rPr>
          <w:rStyle w:val="1"/>
          <w:color w:val="000000"/>
        </w:rPr>
        <w:t>Совершенствование организационно-управленческого механизма функционирования системы образования Первомайского района.</w:t>
      </w:r>
    </w:p>
    <w:p w:rsidR="00D17AC1" w:rsidRPr="00D41CA0" w:rsidRDefault="00D17AC1" w:rsidP="00D17AC1">
      <w:pPr>
        <w:pStyle w:val="a5"/>
        <w:spacing w:after="0" w:line="260" w:lineRule="exact"/>
        <w:ind w:left="20" w:firstLine="720"/>
        <w:jc w:val="both"/>
        <w:rPr>
          <w:sz w:val="26"/>
          <w:szCs w:val="26"/>
        </w:rPr>
      </w:pPr>
      <w:r w:rsidRPr="00D41CA0">
        <w:rPr>
          <w:rStyle w:val="1"/>
        </w:rPr>
        <w:t xml:space="preserve">2.2. </w:t>
      </w:r>
      <w:r w:rsidR="009A05BA" w:rsidRPr="00D41CA0">
        <w:rPr>
          <w:rStyle w:val="1"/>
          <w:color w:val="000000"/>
        </w:rPr>
        <w:t>Совет в соответствии с возложенными на него задачами выполняет следующие функции:</w:t>
      </w:r>
    </w:p>
    <w:p w:rsidR="00D17AC1" w:rsidRPr="00D41CA0" w:rsidRDefault="00D17AC1" w:rsidP="00D17AC1">
      <w:pPr>
        <w:pStyle w:val="a5"/>
        <w:spacing w:after="0" w:line="260" w:lineRule="exact"/>
        <w:ind w:left="20" w:firstLine="720"/>
        <w:jc w:val="both"/>
        <w:rPr>
          <w:sz w:val="26"/>
          <w:szCs w:val="26"/>
        </w:rPr>
      </w:pPr>
      <w:r w:rsidRPr="00D41CA0">
        <w:rPr>
          <w:sz w:val="26"/>
          <w:szCs w:val="26"/>
        </w:rPr>
        <w:t>2.2.1.</w:t>
      </w:r>
      <w:r w:rsidR="009A05BA" w:rsidRPr="00D41CA0">
        <w:rPr>
          <w:rStyle w:val="1"/>
          <w:color w:val="000000"/>
        </w:rPr>
        <w:t xml:space="preserve"> Вырабатывает коллегиальные управленческие решения, направленные на осуществление государственной политики в сфере образования.</w:t>
      </w:r>
    </w:p>
    <w:p w:rsidR="00D17AC1" w:rsidRPr="00D41CA0" w:rsidRDefault="00D17AC1" w:rsidP="00D17AC1">
      <w:pPr>
        <w:pStyle w:val="a5"/>
        <w:spacing w:after="0" w:line="260" w:lineRule="exact"/>
        <w:ind w:left="20" w:firstLine="720"/>
        <w:jc w:val="both"/>
        <w:rPr>
          <w:sz w:val="26"/>
          <w:szCs w:val="26"/>
        </w:rPr>
      </w:pPr>
      <w:r w:rsidRPr="00D41CA0">
        <w:rPr>
          <w:sz w:val="26"/>
          <w:szCs w:val="26"/>
        </w:rPr>
        <w:t xml:space="preserve">2.2.2. </w:t>
      </w:r>
      <w:r w:rsidR="009A05BA" w:rsidRPr="00D41CA0">
        <w:rPr>
          <w:rStyle w:val="1"/>
          <w:color w:val="000000"/>
        </w:rPr>
        <w:t xml:space="preserve">Участвует в разработке и реализации концепции развития образования в </w:t>
      </w:r>
      <w:r w:rsidRPr="00D41CA0">
        <w:rPr>
          <w:rStyle w:val="1"/>
          <w:color w:val="000000"/>
        </w:rPr>
        <w:t>Первомайском</w:t>
      </w:r>
      <w:r w:rsidR="009A05BA" w:rsidRPr="00D41CA0">
        <w:rPr>
          <w:rStyle w:val="1"/>
          <w:color w:val="000000"/>
        </w:rPr>
        <w:t xml:space="preserve"> районе, а также муниципальной программы развития образования, контролирует в пределах своей компетенции ее выполнение образовательными организациями </w:t>
      </w:r>
      <w:r w:rsidRPr="00D41CA0">
        <w:rPr>
          <w:rStyle w:val="1"/>
          <w:color w:val="000000"/>
        </w:rPr>
        <w:t>Первомайского</w:t>
      </w:r>
      <w:r w:rsidR="009A05BA" w:rsidRPr="00D41CA0">
        <w:rPr>
          <w:rStyle w:val="1"/>
          <w:color w:val="000000"/>
        </w:rPr>
        <w:t xml:space="preserve"> района.</w:t>
      </w:r>
    </w:p>
    <w:p w:rsidR="00D17AC1" w:rsidRPr="00D41CA0" w:rsidRDefault="00D17AC1" w:rsidP="00D17AC1">
      <w:pPr>
        <w:pStyle w:val="a5"/>
        <w:spacing w:after="0" w:line="260" w:lineRule="exact"/>
        <w:ind w:left="20" w:firstLine="720"/>
        <w:jc w:val="both"/>
        <w:rPr>
          <w:sz w:val="26"/>
          <w:szCs w:val="26"/>
        </w:rPr>
      </w:pPr>
      <w:r w:rsidRPr="00D41CA0">
        <w:rPr>
          <w:sz w:val="26"/>
          <w:szCs w:val="26"/>
        </w:rPr>
        <w:t>2.2.3.</w:t>
      </w:r>
      <w:r w:rsidR="009A05BA" w:rsidRPr="00D41CA0">
        <w:rPr>
          <w:rStyle w:val="1"/>
          <w:color w:val="000000"/>
        </w:rPr>
        <w:t xml:space="preserve"> Осуществляет комплексный анализ и прогнозирование тенде</w:t>
      </w:r>
      <w:r w:rsidR="009A05BA" w:rsidRPr="00D41CA0">
        <w:rPr>
          <w:color w:val="000000"/>
          <w:sz w:val="26"/>
          <w:szCs w:val="26"/>
        </w:rPr>
        <w:t>нци</w:t>
      </w:r>
      <w:r w:rsidR="009A05BA" w:rsidRPr="00D41CA0">
        <w:rPr>
          <w:rStyle w:val="1"/>
          <w:color w:val="000000"/>
        </w:rPr>
        <w:t>й развития муниципальной системы образования.</w:t>
      </w:r>
    </w:p>
    <w:p w:rsidR="00D17AC1" w:rsidRPr="00D41CA0" w:rsidRDefault="00D17AC1" w:rsidP="00D17AC1">
      <w:pPr>
        <w:pStyle w:val="a5"/>
        <w:spacing w:after="0" w:line="260" w:lineRule="exact"/>
        <w:ind w:left="20" w:firstLine="720"/>
        <w:jc w:val="both"/>
        <w:rPr>
          <w:sz w:val="26"/>
          <w:szCs w:val="26"/>
        </w:rPr>
      </w:pPr>
      <w:r w:rsidRPr="00D41CA0">
        <w:rPr>
          <w:sz w:val="26"/>
          <w:szCs w:val="26"/>
        </w:rPr>
        <w:t xml:space="preserve">2.2.4. </w:t>
      </w:r>
      <w:r w:rsidR="009A05BA" w:rsidRPr="00D41CA0">
        <w:rPr>
          <w:rStyle w:val="1"/>
          <w:color w:val="000000"/>
        </w:rPr>
        <w:t>Рассматривает вопросы, связанные с участием образовательных организаций района в федеральных, региональных и муниципальных образовательных программах и проектах.</w:t>
      </w:r>
    </w:p>
    <w:p w:rsidR="00D17AC1" w:rsidRPr="00D41CA0" w:rsidRDefault="00D17AC1" w:rsidP="00D17AC1">
      <w:pPr>
        <w:pStyle w:val="a5"/>
        <w:spacing w:after="0" w:line="260" w:lineRule="exact"/>
        <w:ind w:left="20" w:firstLine="720"/>
        <w:jc w:val="both"/>
        <w:rPr>
          <w:sz w:val="26"/>
          <w:szCs w:val="26"/>
        </w:rPr>
      </w:pPr>
      <w:r w:rsidRPr="00D41CA0">
        <w:rPr>
          <w:sz w:val="26"/>
          <w:szCs w:val="26"/>
        </w:rPr>
        <w:t xml:space="preserve">2.2.5. </w:t>
      </w:r>
      <w:r w:rsidR="009A05BA" w:rsidRPr="00D41CA0">
        <w:rPr>
          <w:rStyle w:val="1"/>
          <w:color w:val="000000"/>
        </w:rPr>
        <w:t>Участвует в разработке мун</w:t>
      </w:r>
      <w:r w:rsidR="009A05BA" w:rsidRPr="00D41CA0">
        <w:rPr>
          <w:color w:val="000000"/>
          <w:sz w:val="26"/>
          <w:szCs w:val="26"/>
        </w:rPr>
        <w:t>ици</w:t>
      </w:r>
      <w:r w:rsidR="009A05BA" w:rsidRPr="00D41CA0">
        <w:rPr>
          <w:rStyle w:val="1"/>
          <w:color w:val="000000"/>
        </w:rPr>
        <w:t>пальной нормативной правовой базы, обеспечивающей функционирован</w:t>
      </w:r>
      <w:r w:rsidRPr="00D41CA0">
        <w:rPr>
          <w:rStyle w:val="1"/>
          <w:color w:val="000000"/>
        </w:rPr>
        <w:t>ие и развитие сферы образования</w:t>
      </w:r>
      <w:r w:rsidR="009A05BA" w:rsidRPr="00D41CA0">
        <w:rPr>
          <w:rStyle w:val="1"/>
          <w:color w:val="000000"/>
        </w:rPr>
        <w:t>.</w:t>
      </w:r>
    </w:p>
    <w:p w:rsidR="00D17AC1" w:rsidRPr="00D41CA0" w:rsidRDefault="00D17AC1" w:rsidP="00D17AC1">
      <w:pPr>
        <w:pStyle w:val="a5"/>
        <w:spacing w:after="0" w:line="260" w:lineRule="exact"/>
        <w:ind w:left="20" w:firstLine="720"/>
        <w:jc w:val="both"/>
        <w:rPr>
          <w:sz w:val="26"/>
          <w:szCs w:val="26"/>
        </w:rPr>
      </w:pPr>
      <w:r w:rsidRPr="00D41CA0">
        <w:rPr>
          <w:sz w:val="26"/>
          <w:szCs w:val="26"/>
        </w:rPr>
        <w:lastRenderedPageBreak/>
        <w:t xml:space="preserve">2.2.6. </w:t>
      </w:r>
      <w:r w:rsidR="009A05BA" w:rsidRPr="00D41CA0">
        <w:rPr>
          <w:rStyle w:val="1"/>
          <w:color w:val="000000"/>
        </w:rPr>
        <w:t xml:space="preserve">Рассматривает вопросы, связанные с совершенствованием системы управления в сфере образования </w:t>
      </w:r>
      <w:r w:rsidRPr="00D41CA0">
        <w:rPr>
          <w:rStyle w:val="1"/>
          <w:color w:val="000000"/>
        </w:rPr>
        <w:t>Первомайского</w:t>
      </w:r>
      <w:r w:rsidR="009A05BA" w:rsidRPr="00D41CA0">
        <w:rPr>
          <w:rStyle w:val="1"/>
          <w:color w:val="000000"/>
        </w:rPr>
        <w:t xml:space="preserve"> района, реализацией государственной образовательной политики на муниципальном уровне, повышением доступности, качества, экономич</w:t>
      </w:r>
      <w:r w:rsidRPr="00D41CA0">
        <w:rPr>
          <w:rStyle w:val="1"/>
          <w:color w:val="000000"/>
        </w:rPr>
        <w:t>еской эффективности образования</w:t>
      </w:r>
      <w:r w:rsidR="009A05BA" w:rsidRPr="00D41CA0">
        <w:rPr>
          <w:rStyle w:val="1"/>
          <w:color w:val="000000"/>
        </w:rPr>
        <w:t>, подготовки педагогических кадров в соответствии с потребностями муниципального рынка труда.</w:t>
      </w:r>
    </w:p>
    <w:p w:rsidR="00D17AC1" w:rsidRPr="00D41CA0" w:rsidRDefault="00D17AC1" w:rsidP="00D17AC1">
      <w:pPr>
        <w:pStyle w:val="a5"/>
        <w:spacing w:after="0" w:line="260" w:lineRule="exact"/>
        <w:ind w:left="20" w:firstLine="720"/>
        <w:jc w:val="both"/>
        <w:rPr>
          <w:sz w:val="26"/>
          <w:szCs w:val="26"/>
        </w:rPr>
      </w:pPr>
      <w:r w:rsidRPr="00D41CA0">
        <w:rPr>
          <w:sz w:val="26"/>
          <w:szCs w:val="26"/>
        </w:rPr>
        <w:t xml:space="preserve">2.2.7. </w:t>
      </w:r>
      <w:r w:rsidR="009A05BA" w:rsidRPr="00D41CA0">
        <w:rPr>
          <w:rStyle w:val="1"/>
          <w:color w:val="000000"/>
        </w:rPr>
        <w:t xml:space="preserve">Рассматривает на своих заседаниях исполнение образовательными организациями законодательства Российской Федерации, </w:t>
      </w:r>
      <w:r w:rsidRPr="00D41CA0">
        <w:rPr>
          <w:rStyle w:val="1"/>
          <w:color w:val="000000"/>
        </w:rPr>
        <w:t>Томской</w:t>
      </w:r>
      <w:r w:rsidR="009A05BA" w:rsidRPr="00D41CA0">
        <w:rPr>
          <w:rStyle w:val="1"/>
          <w:color w:val="000000"/>
        </w:rPr>
        <w:t xml:space="preserve"> области и </w:t>
      </w:r>
      <w:r w:rsidRPr="00D41CA0">
        <w:rPr>
          <w:rStyle w:val="1"/>
          <w:color w:val="000000"/>
        </w:rPr>
        <w:t>Первомайского</w:t>
      </w:r>
      <w:r w:rsidR="009A05BA" w:rsidRPr="00D41CA0">
        <w:rPr>
          <w:rStyle w:val="1"/>
          <w:color w:val="000000"/>
        </w:rPr>
        <w:t xml:space="preserve"> района в сфере образования, ранее принятых решений Совета, федеральных государственных образовательных стандартов.</w:t>
      </w:r>
    </w:p>
    <w:p w:rsidR="00D17AC1" w:rsidRPr="00D41CA0" w:rsidRDefault="00D17AC1" w:rsidP="00D17AC1">
      <w:pPr>
        <w:pStyle w:val="a5"/>
        <w:spacing w:after="0" w:line="260" w:lineRule="exact"/>
        <w:ind w:left="20" w:firstLine="720"/>
        <w:jc w:val="both"/>
        <w:rPr>
          <w:sz w:val="26"/>
          <w:szCs w:val="26"/>
        </w:rPr>
      </w:pPr>
      <w:r w:rsidRPr="00D41CA0">
        <w:rPr>
          <w:sz w:val="26"/>
          <w:szCs w:val="26"/>
        </w:rPr>
        <w:t xml:space="preserve">2.2.8. </w:t>
      </w:r>
      <w:r w:rsidR="009A05BA" w:rsidRPr="00D41CA0">
        <w:rPr>
          <w:rStyle w:val="1"/>
          <w:color w:val="000000"/>
        </w:rPr>
        <w:t>Рассматривает вопросы обеспечения взаимодействия и координации работы Управления с</w:t>
      </w:r>
      <w:r w:rsidRPr="00D41CA0">
        <w:rPr>
          <w:rStyle w:val="1"/>
          <w:color w:val="000000"/>
        </w:rPr>
        <w:t>о</w:t>
      </w:r>
      <w:r w:rsidR="009A05BA" w:rsidRPr="00D41CA0">
        <w:rPr>
          <w:rStyle w:val="1"/>
          <w:color w:val="000000"/>
        </w:rPr>
        <w:t xml:space="preserve"> структурными подразделениями </w:t>
      </w:r>
      <w:r w:rsidRPr="00D41CA0">
        <w:rPr>
          <w:rStyle w:val="1"/>
          <w:color w:val="000000"/>
        </w:rPr>
        <w:t>А</w:t>
      </w:r>
      <w:r w:rsidR="009A05BA" w:rsidRPr="00D41CA0">
        <w:rPr>
          <w:rStyle w:val="1"/>
          <w:color w:val="000000"/>
        </w:rPr>
        <w:t>дминистрации района</w:t>
      </w:r>
      <w:r w:rsidRPr="00D41CA0">
        <w:rPr>
          <w:rStyle w:val="1"/>
          <w:color w:val="000000"/>
        </w:rPr>
        <w:t>, органами местного самоуправления, с другими комитетами, управлениями, службами, общественными объединениями, по вопросам, отнесенным к компетенции Управления.</w:t>
      </w:r>
    </w:p>
    <w:p w:rsidR="009A05BA" w:rsidRPr="00D41CA0" w:rsidRDefault="00D17AC1" w:rsidP="00D17AC1">
      <w:pPr>
        <w:pStyle w:val="a5"/>
        <w:spacing w:after="0" w:line="260" w:lineRule="exact"/>
        <w:ind w:left="20" w:firstLine="720"/>
        <w:jc w:val="both"/>
        <w:rPr>
          <w:sz w:val="26"/>
          <w:szCs w:val="26"/>
        </w:rPr>
      </w:pPr>
      <w:r w:rsidRPr="00D41CA0">
        <w:rPr>
          <w:sz w:val="26"/>
          <w:szCs w:val="26"/>
        </w:rPr>
        <w:t xml:space="preserve">2.2.9. </w:t>
      </w:r>
      <w:r w:rsidR="009A05BA" w:rsidRPr="00D41CA0">
        <w:rPr>
          <w:rStyle w:val="1"/>
          <w:color w:val="000000"/>
        </w:rPr>
        <w:t>Осуществляет иные полномочия в установленной сфере деятельности, если такие полномочия возложены на Управление и подведомственные образовательные организации.</w:t>
      </w:r>
    </w:p>
    <w:p w:rsidR="00D17AC1" w:rsidRDefault="00D17AC1" w:rsidP="009A05BA">
      <w:pPr>
        <w:pStyle w:val="32"/>
        <w:keepNext/>
        <w:keepLines/>
        <w:shd w:val="clear" w:color="auto" w:fill="auto"/>
        <w:spacing w:before="0" w:after="0" w:line="260" w:lineRule="exact"/>
        <w:ind w:left="720" w:right="1640" w:firstLine="840"/>
        <w:rPr>
          <w:rStyle w:val="31"/>
          <w:b/>
          <w:bCs/>
          <w:color w:val="000000"/>
        </w:rPr>
      </w:pPr>
      <w:bookmarkStart w:id="1" w:name="bookmark2"/>
    </w:p>
    <w:p w:rsidR="00D17AC1" w:rsidRDefault="00D41CA0" w:rsidP="00D41CA0">
      <w:pPr>
        <w:pStyle w:val="32"/>
        <w:keepNext/>
        <w:keepLines/>
        <w:shd w:val="clear" w:color="auto" w:fill="auto"/>
        <w:spacing w:before="0" w:after="0" w:line="260" w:lineRule="exact"/>
        <w:ind w:left="720" w:right="1640" w:firstLine="840"/>
        <w:jc w:val="center"/>
        <w:rPr>
          <w:rStyle w:val="31"/>
          <w:b/>
          <w:bCs/>
          <w:color w:val="000000"/>
        </w:rPr>
      </w:pPr>
      <w:r>
        <w:rPr>
          <w:rStyle w:val="31"/>
          <w:b/>
          <w:bCs/>
          <w:color w:val="000000"/>
        </w:rPr>
        <w:t>3</w:t>
      </w:r>
      <w:r w:rsidR="009A05BA">
        <w:rPr>
          <w:rStyle w:val="31"/>
          <w:b/>
          <w:bCs/>
          <w:color w:val="000000"/>
        </w:rPr>
        <w:t>.</w:t>
      </w:r>
      <w:r>
        <w:rPr>
          <w:rStyle w:val="31"/>
          <w:b/>
          <w:bCs/>
          <w:color w:val="000000"/>
        </w:rPr>
        <w:t xml:space="preserve"> </w:t>
      </w:r>
      <w:r w:rsidR="009A05BA">
        <w:rPr>
          <w:rStyle w:val="31"/>
          <w:b/>
          <w:bCs/>
          <w:color w:val="000000"/>
        </w:rPr>
        <w:t>ОРГАНИЗАЦИЯ ДЕЯТЕЛЬНОСТИ СОВЕТА</w:t>
      </w:r>
    </w:p>
    <w:p w:rsidR="00887F5D" w:rsidRPr="00C053E9" w:rsidRDefault="00887F5D" w:rsidP="00887F5D">
      <w:pPr>
        <w:pStyle w:val="32"/>
        <w:keepNext/>
        <w:keepLines/>
        <w:shd w:val="clear" w:color="auto" w:fill="auto"/>
        <w:spacing w:before="0" w:after="0" w:line="240" w:lineRule="auto"/>
        <w:ind w:firstLine="709"/>
        <w:jc w:val="both"/>
        <w:outlineLvl w:val="9"/>
        <w:rPr>
          <w:rStyle w:val="31"/>
          <w:b/>
          <w:bCs/>
          <w:color w:val="000000"/>
        </w:rPr>
      </w:pPr>
      <w:r w:rsidRPr="00C053E9">
        <w:rPr>
          <w:rStyle w:val="31"/>
          <w:b/>
          <w:bCs/>
          <w:color w:val="000000"/>
        </w:rPr>
        <w:t>3</w:t>
      </w:r>
      <w:r w:rsidR="009A05BA" w:rsidRPr="00C053E9">
        <w:rPr>
          <w:rStyle w:val="31"/>
          <w:b/>
          <w:bCs/>
          <w:color w:val="000000"/>
        </w:rPr>
        <w:t>.1. Порядок формирования Совета</w:t>
      </w:r>
      <w:bookmarkEnd w:id="1"/>
    </w:p>
    <w:p w:rsidR="00887F5D" w:rsidRDefault="00887F5D" w:rsidP="00887F5D">
      <w:pPr>
        <w:pStyle w:val="32"/>
        <w:keepNext/>
        <w:keepLines/>
        <w:shd w:val="clear" w:color="auto" w:fill="auto"/>
        <w:spacing w:before="0" w:after="0" w:line="240" w:lineRule="auto"/>
        <w:ind w:firstLine="709"/>
        <w:jc w:val="both"/>
        <w:outlineLvl w:val="9"/>
        <w:rPr>
          <w:rStyle w:val="1"/>
          <w:b w:val="0"/>
          <w:color w:val="000000"/>
        </w:rPr>
      </w:pPr>
      <w:r w:rsidRPr="00887F5D">
        <w:rPr>
          <w:rStyle w:val="1"/>
          <w:b w:val="0"/>
          <w:color w:val="000000"/>
        </w:rPr>
        <w:t>3.1.1.</w:t>
      </w:r>
      <w:r w:rsidR="009A05BA" w:rsidRPr="00887F5D">
        <w:rPr>
          <w:rStyle w:val="1"/>
          <w:b w:val="0"/>
          <w:color w:val="000000"/>
        </w:rPr>
        <w:t xml:space="preserve"> Совет формируется из </w:t>
      </w:r>
      <w:r w:rsidRPr="00887F5D">
        <w:rPr>
          <w:rFonts w:eastAsia="Times New Roman"/>
          <w:b w:val="0"/>
          <w:lang w:eastAsia="ru-RU"/>
        </w:rPr>
        <w:t>директоров основных и средних общеобразовательных школ,</w:t>
      </w:r>
      <w:r w:rsidR="0068698C">
        <w:rPr>
          <w:rFonts w:eastAsia="Times New Roman"/>
          <w:b w:val="0"/>
          <w:lang w:eastAsia="ru-RU"/>
        </w:rPr>
        <w:t xml:space="preserve"> директоров учреждений дополнительного образования,</w:t>
      </w:r>
      <w:r w:rsidRPr="00887F5D">
        <w:rPr>
          <w:rFonts w:eastAsia="Times New Roman"/>
          <w:b w:val="0"/>
          <w:lang w:eastAsia="ru-RU"/>
        </w:rPr>
        <w:t xml:space="preserve"> </w:t>
      </w:r>
      <w:proofErr w:type="gramStart"/>
      <w:r w:rsidRPr="00887F5D">
        <w:rPr>
          <w:rFonts w:eastAsia="Times New Roman"/>
          <w:b w:val="0"/>
          <w:lang w:eastAsia="ru-RU"/>
        </w:rPr>
        <w:t>заведующих</w:t>
      </w:r>
      <w:proofErr w:type="gramEnd"/>
      <w:r w:rsidRPr="00887F5D">
        <w:rPr>
          <w:rFonts w:eastAsia="Times New Roman"/>
          <w:b w:val="0"/>
          <w:lang w:eastAsia="ru-RU"/>
        </w:rPr>
        <w:t xml:space="preserve"> детских садов,</w:t>
      </w:r>
      <w:r w:rsidR="009A05BA" w:rsidRPr="00887F5D">
        <w:rPr>
          <w:rStyle w:val="1"/>
          <w:b w:val="0"/>
          <w:color w:val="000000"/>
        </w:rPr>
        <w:t xml:space="preserve"> представителей структурных под</w:t>
      </w:r>
      <w:r w:rsidRPr="00887F5D">
        <w:rPr>
          <w:rStyle w:val="1"/>
          <w:b w:val="0"/>
          <w:color w:val="000000"/>
        </w:rPr>
        <w:t>разделений Управления.</w:t>
      </w:r>
    </w:p>
    <w:p w:rsidR="00887F5D" w:rsidRPr="00887F5D" w:rsidRDefault="00887F5D" w:rsidP="00887F5D">
      <w:pPr>
        <w:pStyle w:val="32"/>
        <w:keepNext/>
        <w:keepLines/>
        <w:shd w:val="clear" w:color="auto" w:fill="auto"/>
        <w:spacing w:before="0" w:after="0" w:line="240" w:lineRule="auto"/>
        <w:ind w:firstLine="709"/>
        <w:jc w:val="both"/>
        <w:outlineLvl w:val="9"/>
        <w:rPr>
          <w:rStyle w:val="1"/>
          <w:b w:val="0"/>
          <w:color w:val="000000"/>
        </w:rPr>
      </w:pPr>
      <w:r>
        <w:rPr>
          <w:rStyle w:val="1"/>
          <w:b w:val="0"/>
          <w:color w:val="000000"/>
        </w:rPr>
        <w:t>3.1.2.</w:t>
      </w:r>
      <w:r w:rsidR="009A05BA" w:rsidRPr="00887F5D">
        <w:rPr>
          <w:rStyle w:val="1"/>
          <w:color w:val="000000"/>
        </w:rPr>
        <w:t xml:space="preserve"> </w:t>
      </w:r>
      <w:r w:rsidR="009A05BA" w:rsidRPr="00887F5D">
        <w:rPr>
          <w:rStyle w:val="1"/>
          <w:b w:val="0"/>
          <w:color w:val="000000"/>
        </w:rPr>
        <w:t>Возглавляет Совет председатель Совета - начальник Управления. Заместителем председателя Совета является заместитель начальника Управления.</w:t>
      </w:r>
    </w:p>
    <w:p w:rsidR="00887F5D" w:rsidRDefault="00887F5D" w:rsidP="00887F5D">
      <w:pPr>
        <w:pStyle w:val="32"/>
        <w:keepNext/>
        <w:keepLines/>
        <w:shd w:val="clear" w:color="auto" w:fill="auto"/>
        <w:spacing w:before="0" w:after="0" w:line="240" w:lineRule="auto"/>
        <w:ind w:firstLine="709"/>
        <w:jc w:val="both"/>
        <w:outlineLvl w:val="9"/>
        <w:rPr>
          <w:rStyle w:val="1"/>
          <w:b w:val="0"/>
          <w:color w:val="000000"/>
        </w:rPr>
      </w:pPr>
      <w:r w:rsidRPr="00887F5D">
        <w:rPr>
          <w:rStyle w:val="1"/>
          <w:b w:val="0"/>
          <w:color w:val="000000"/>
        </w:rPr>
        <w:t>3.1.3.</w:t>
      </w:r>
      <w:r w:rsidR="009A05BA" w:rsidRPr="00887F5D">
        <w:rPr>
          <w:rStyle w:val="1"/>
          <w:b w:val="0"/>
          <w:color w:val="000000"/>
        </w:rPr>
        <w:t xml:space="preserve"> В состав Совета включаются: руководители структурных подразделений Управления, специалисты Управления, представители общественных организаций, а также один из работников Управления, который является секретарем Совета.</w:t>
      </w:r>
    </w:p>
    <w:p w:rsidR="00887F5D" w:rsidRDefault="00887F5D" w:rsidP="00887F5D">
      <w:pPr>
        <w:pStyle w:val="32"/>
        <w:keepNext/>
        <w:keepLines/>
        <w:shd w:val="clear" w:color="auto" w:fill="auto"/>
        <w:spacing w:before="0" w:after="0" w:line="240" w:lineRule="auto"/>
        <w:ind w:firstLine="709"/>
        <w:jc w:val="both"/>
        <w:outlineLvl w:val="9"/>
        <w:rPr>
          <w:rStyle w:val="1"/>
          <w:b w:val="0"/>
          <w:color w:val="000000"/>
        </w:rPr>
      </w:pPr>
      <w:r>
        <w:rPr>
          <w:rStyle w:val="1"/>
          <w:b w:val="0"/>
          <w:color w:val="000000"/>
        </w:rPr>
        <w:t>3.1.4.</w:t>
      </w:r>
      <w:r w:rsidR="009A05BA" w:rsidRPr="00887F5D">
        <w:rPr>
          <w:rStyle w:val="1"/>
          <w:color w:val="000000"/>
        </w:rPr>
        <w:t xml:space="preserve"> </w:t>
      </w:r>
      <w:r w:rsidR="009A05BA" w:rsidRPr="00887F5D">
        <w:rPr>
          <w:rStyle w:val="1"/>
          <w:b w:val="0"/>
          <w:color w:val="000000"/>
        </w:rPr>
        <w:t>Списочный состав Совета обновляется по мере необходимости.</w:t>
      </w:r>
    </w:p>
    <w:p w:rsidR="00887F5D" w:rsidRPr="00887F5D" w:rsidRDefault="00887F5D" w:rsidP="00887F5D">
      <w:pPr>
        <w:pStyle w:val="32"/>
        <w:keepNext/>
        <w:keepLines/>
        <w:shd w:val="clear" w:color="auto" w:fill="auto"/>
        <w:spacing w:before="0" w:after="0" w:line="240" w:lineRule="auto"/>
        <w:ind w:firstLine="709"/>
        <w:jc w:val="both"/>
        <w:outlineLvl w:val="9"/>
        <w:rPr>
          <w:rStyle w:val="1"/>
          <w:b w:val="0"/>
        </w:rPr>
      </w:pPr>
      <w:r>
        <w:rPr>
          <w:rStyle w:val="1"/>
          <w:b w:val="0"/>
          <w:color w:val="000000"/>
        </w:rPr>
        <w:t>3.1.5.</w:t>
      </w:r>
      <w:r w:rsidR="009A05BA" w:rsidRPr="00887F5D">
        <w:rPr>
          <w:rStyle w:val="1"/>
          <w:color w:val="000000"/>
        </w:rPr>
        <w:t xml:space="preserve"> </w:t>
      </w:r>
      <w:r w:rsidR="009A05BA" w:rsidRPr="00887F5D">
        <w:rPr>
          <w:rStyle w:val="1"/>
          <w:b w:val="0"/>
          <w:color w:val="000000"/>
        </w:rPr>
        <w:t>Утверждение Положения о Совете и персонального состава членов Совета, их замена осуществляется приказом по Управлению после обсуждения на Совете.</w:t>
      </w:r>
      <w:bookmarkStart w:id="2" w:name="bookmark3"/>
    </w:p>
    <w:p w:rsidR="00887F5D" w:rsidRPr="00C053E9" w:rsidRDefault="00887F5D" w:rsidP="00C053E9">
      <w:pPr>
        <w:pStyle w:val="a5"/>
        <w:widowControl w:val="0"/>
        <w:numPr>
          <w:ilvl w:val="1"/>
          <w:numId w:val="15"/>
        </w:numPr>
        <w:spacing w:after="0"/>
        <w:jc w:val="both"/>
      </w:pPr>
      <w:r w:rsidRPr="00C053E9">
        <w:rPr>
          <w:rStyle w:val="31"/>
          <w:color w:val="000000"/>
        </w:rPr>
        <w:t xml:space="preserve"> </w:t>
      </w:r>
      <w:r w:rsidR="009A05BA" w:rsidRPr="00C053E9">
        <w:rPr>
          <w:rStyle w:val="31"/>
          <w:color w:val="000000"/>
        </w:rPr>
        <w:t>Организация и проведение заседаний Совета</w:t>
      </w:r>
      <w:bookmarkEnd w:id="2"/>
    </w:p>
    <w:p w:rsidR="00887F5D" w:rsidRDefault="00887F5D" w:rsidP="00887F5D">
      <w:pPr>
        <w:pStyle w:val="a5"/>
        <w:widowControl w:val="0"/>
        <w:spacing w:after="0"/>
        <w:ind w:firstLine="709"/>
        <w:jc w:val="both"/>
        <w:rPr>
          <w:b/>
        </w:rPr>
      </w:pPr>
      <w:r w:rsidRPr="00887F5D">
        <w:t>3.2.1.</w:t>
      </w:r>
      <w:r>
        <w:rPr>
          <w:b/>
        </w:rPr>
        <w:t xml:space="preserve"> </w:t>
      </w:r>
      <w:r w:rsidR="009A05BA" w:rsidRPr="00887F5D">
        <w:rPr>
          <w:rStyle w:val="1"/>
          <w:color w:val="000000"/>
        </w:rPr>
        <w:t>Организационно-правовой формой деятельности Совета являются заседания, обеспечивающие коллективное обсуждение вопросов, включенных в повестку дня и принятие обоснованных решений.</w:t>
      </w:r>
    </w:p>
    <w:p w:rsidR="00887F5D" w:rsidRDefault="00887F5D" w:rsidP="00887F5D">
      <w:pPr>
        <w:pStyle w:val="a5"/>
        <w:widowControl w:val="0"/>
        <w:spacing w:after="0"/>
        <w:ind w:firstLine="709"/>
        <w:jc w:val="both"/>
        <w:rPr>
          <w:b/>
        </w:rPr>
      </w:pPr>
      <w:r>
        <w:rPr>
          <w:rStyle w:val="1"/>
          <w:color w:val="000000"/>
        </w:rPr>
        <w:t xml:space="preserve">3.2.2. </w:t>
      </w:r>
      <w:r w:rsidR="009A05BA">
        <w:rPr>
          <w:rStyle w:val="1"/>
          <w:color w:val="000000"/>
        </w:rPr>
        <w:t xml:space="preserve"> Заседание Совета проводит председатель Совета, либо его заместитель.</w:t>
      </w:r>
    </w:p>
    <w:p w:rsidR="00A51FA9" w:rsidRDefault="00887F5D" w:rsidP="00A51FA9">
      <w:pPr>
        <w:pStyle w:val="a5"/>
        <w:widowControl w:val="0"/>
        <w:spacing w:after="0"/>
        <w:ind w:firstLine="709"/>
        <w:jc w:val="both"/>
        <w:rPr>
          <w:b/>
        </w:rPr>
      </w:pPr>
      <w:r w:rsidRPr="00A51FA9">
        <w:t>3.2.3.</w:t>
      </w:r>
      <w:r w:rsidR="009A05BA">
        <w:rPr>
          <w:rStyle w:val="1"/>
          <w:color w:val="000000"/>
        </w:rPr>
        <w:t xml:space="preserve"> Заседания Совета правомочны, если на них присутствуют более половины членов Совета. Члены Совета пользуются на заседаниях Совета правом решающего голоса. Другие лица участвуют в заседаниях с правом совещательного голоса, могут выступать в прениях, вносить предложения, замечания, задавать вопросы, давать справки.</w:t>
      </w:r>
    </w:p>
    <w:p w:rsidR="00F02EC5" w:rsidRDefault="00A51FA9" w:rsidP="00F02EC5">
      <w:pPr>
        <w:pStyle w:val="a5"/>
        <w:widowControl w:val="0"/>
        <w:spacing w:after="0"/>
        <w:ind w:firstLine="709"/>
        <w:jc w:val="both"/>
        <w:rPr>
          <w:b/>
        </w:rPr>
      </w:pPr>
      <w:r w:rsidRPr="00A51FA9">
        <w:t>3.2.4</w:t>
      </w:r>
      <w:r>
        <w:rPr>
          <w:b/>
        </w:rPr>
        <w:t xml:space="preserve">. </w:t>
      </w:r>
      <w:r w:rsidR="009A05BA">
        <w:rPr>
          <w:rStyle w:val="1"/>
          <w:color w:val="000000"/>
        </w:rPr>
        <w:t>Заседания Совета проводятся в соответствии с планом работы Управления, 1</w:t>
      </w:r>
      <w:r w:rsidR="00D11EBD">
        <w:rPr>
          <w:rStyle w:val="1"/>
          <w:color w:val="000000"/>
        </w:rPr>
        <w:t xml:space="preserve"> (один)</w:t>
      </w:r>
      <w:r w:rsidR="009A05BA">
        <w:rPr>
          <w:rStyle w:val="1"/>
          <w:color w:val="000000"/>
        </w:rPr>
        <w:t xml:space="preserve"> раза в </w:t>
      </w:r>
      <w:r>
        <w:rPr>
          <w:rStyle w:val="1"/>
          <w:color w:val="000000"/>
        </w:rPr>
        <w:t>месяц</w:t>
      </w:r>
      <w:r w:rsidR="009A05BA">
        <w:rPr>
          <w:rStyle w:val="1"/>
          <w:color w:val="000000"/>
        </w:rPr>
        <w:t>. В случае необходимости могут проводиться внеочередные заседания Совета.</w:t>
      </w:r>
    </w:p>
    <w:p w:rsidR="00D11EBD" w:rsidRDefault="00F02EC5" w:rsidP="00D11EBD">
      <w:pPr>
        <w:pStyle w:val="a5"/>
        <w:widowControl w:val="0"/>
        <w:spacing w:after="0"/>
        <w:ind w:firstLine="709"/>
        <w:jc w:val="both"/>
        <w:rPr>
          <w:b/>
        </w:rPr>
      </w:pPr>
      <w:r w:rsidRPr="00F02EC5">
        <w:t>3.2.5.</w:t>
      </w:r>
      <w:r w:rsidR="009A05BA">
        <w:rPr>
          <w:rStyle w:val="1"/>
          <w:color w:val="000000"/>
        </w:rPr>
        <w:t xml:space="preserve"> Члены Совета обязаны лично участвовать в заседании Совета. Они не вправе делегировать свои полномочия другим лицам, в том числе членам Совета. В случае</w:t>
      </w:r>
      <w:proofErr w:type="gramStart"/>
      <w:r w:rsidR="009A05BA">
        <w:rPr>
          <w:rStyle w:val="1"/>
          <w:color w:val="000000"/>
        </w:rPr>
        <w:t>,</w:t>
      </w:r>
      <w:proofErr w:type="gramEnd"/>
      <w:r w:rsidR="009A05BA">
        <w:rPr>
          <w:rStyle w:val="1"/>
          <w:color w:val="000000"/>
        </w:rPr>
        <w:t xml:space="preserve"> если член Совета не может участвовать в заседании, он вправе представить свое мнение по обсуждаемым вопросам в письменном виде.</w:t>
      </w:r>
    </w:p>
    <w:p w:rsidR="00D11EBD" w:rsidRDefault="00D11EBD" w:rsidP="00D11EBD">
      <w:pPr>
        <w:pStyle w:val="a5"/>
        <w:widowControl w:val="0"/>
        <w:spacing w:after="0"/>
        <w:ind w:firstLine="709"/>
        <w:jc w:val="both"/>
        <w:rPr>
          <w:b/>
        </w:rPr>
      </w:pPr>
      <w:r w:rsidRPr="00D11EBD">
        <w:t>3.2.6.</w:t>
      </w:r>
      <w:r>
        <w:rPr>
          <w:b/>
        </w:rPr>
        <w:t xml:space="preserve"> </w:t>
      </w:r>
      <w:r w:rsidR="009A05BA">
        <w:rPr>
          <w:rStyle w:val="1"/>
          <w:color w:val="000000"/>
        </w:rPr>
        <w:t xml:space="preserve">Член Совета, не </w:t>
      </w:r>
      <w:r w:rsidR="009A05BA" w:rsidRPr="00D11EBD">
        <w:rPr>
          <w:rStyle w:val="1"/>
          <w:color w:val="000000"/>
        </w:rPr>
        <w:t>имею</w:t>
      </w:r>
      <w:r w:rsidR="009A05BA" w:rsidRPr="00D11EBD">
        <w:rPr>
          <w:color w:val="000000"/>
        </w:rPr>
        <w:t>щи</w:t>
      </w:r>
      <w:r w:rsidR="009A05BA" w:rsidRPr="00D11EBD">
        <w:rPr>
          <w:rStyle w:val="1"/>
          <w:color w:val="000000"/>
        </w:rPr>
        <w:t xml:space="preserve">й </w:t>
      </w:r>
      <w:r w:rsidR="009A05BA">
        <w:rPr>
          <w:rStyle w:val="1"/>
          <w:color w:val="000000"/>
        </w:rPr>
        <w:t>возможности присутствовать по объективной причине (болезнь, командировка, отпуск и т.п.), обязан уведомить об этом председателя Совета и (или) секретаря Совета. Секретарь Совета регистрирует присутствующих на заседании членов Совета.</w:t>
      </w:r>
    </w:p>
    <w:p w:rsidR="00D11EBD" w:rsidRDefault="00D11EBD" w:rsidP="00D11EBD">
      <w:pPr>
        <w:pStyle w:val="a5"/>
        <w:widowControl w:val="0"/>
        <w:spacing w:after="0"/>
        <w:ind w:firstLine="709"/>
        <w:jc w:val="both"/>
        <w:rPr>
          <w:b/>
        </w:rPr>
      </w:pPr>
      <w:r w:rsidRPr="00D11EBD">
        <w:t>3.2.7.</w:t>
      </w:r>
      <w:r>
        <w:rPr>
          <w:b/>
        </w:rPr>
        <w:t xml:space="preserve"> </w:t>
      </w:r>
      <w:r w:rsidR="009A05BA">
        <w:rPr>
          <w:rStyle w:val="1"/>
          <w:color w:val="000000"/>
        </w:rPr>
        <w:t xml:space="preserve"> На заседании Совета время для докладов устанавливается в пределах до 25 минут, для содокладов — до 10 минут, для выступлений в прениях — до 5 минут.</w:t>
      </w:r>
    </w:p>
    <w:p w:rsidR="00C053E9" w:rsidRDefault="00D11EBD" w:rsidP="00C053E9">
      <w:pPr>
        <w:pStyle w:val="a5"/>
        <w:widowControl w:val="0"/>
        <w:spacing w:after="0"/>
        <w:ind w:firstLine="709"/>
        <w:jc w:val="both"/>
        <w:rPr>
          <w:b/>
        </w:rPr>
      </w:pPr>
      <w:r w:rsidRPr="00D11EBD">
        <w:t>3.2.8.</w:t>
      </w:r>
      <w:r>
        <w:rPr>
          <w:b/>
        </w:rPr>
        <w:t xml:space="preserve"> </w:t>
      </w:r>
      <w:r w:rsidR="009A05BA">
        <w:rPr>
          <w:rStyle w:val="1"/>
          <w:color w:val="000000"/>
        </w:rPr>
        <w:t xml:space="preserve">По решению председателя на заседание Совета могут быть приглашены </w:t>
      </w:r>
      <w:r w:rsidR="009A05BA">
        <w:rPr>
          <w:rStyle w:val="1"/>
          <w:color w:val="000000"/>
        </w:rPr>
        <w:lastRenderedPageBreak/>
        <w:t xml:space="preserve">представители подведомственных образовательных организаций, представители администрации района, иных органов местного самоуправления </w:t>
      </w:r>
      <w:r>
        <w:rPr>
          <w:rStyle w:val="1"/>
          <w:color w:val="000000"/>
        </w:rPr>
        <w:t>Первомайского</w:t>
      </w:r>
      <w:r w:rsidR="009A05BA">
        <w:rPr>
          <w:rStyle w:val="1"/>
          <w:color w:val="000000"/>
        </w:rPr>
        <w:t xml:space="preserve"> района, общественных объединений, средств массовой информации, а также граждане.</w:t>
      </w:r>
    </w:p>
    <w:p w:rsidR="00C053E9" w:rsidRPr="00C053E9" w:rsidRDefault="00C053E9" w:rsidP="00C053E9">
      <w:pPr>
        <w:pStyle w:val="a5"/>
        <w:widowControl w:val="0"/>
        <w:spacing w:after="0"/>
        <w:ind w:firstLine="709"/>
        <w:jc w:val="both"/>
      </w:pPr>
      <w:r w:rsidRPr="00C053E9">
        <w:t>3.2.9.</w:t>
      </w:r>
      <w:r w:rsidR="009A05BA" w:rsidRPr="00C053E9">
        <w:rPr>
          <w:rStyle w:val="1"/>
          <w:color w:val="000000"/>
        </w:rPr>
        <w:t xml:space="preserve"> Решения Совета принимаются боль</w:t>
      </w:r>
      <w:r w:rsidR="009A05BA" w:rsidRPr="00C053E9">
        <w:rPr>
          <w:color w:val="000000"/>
        </w:rPr>
        <w:t>ши</w:t>
      </w:r>
      <w:r w:rsidR="009A05BA" w:rsidRPr="00C053E9">
        <w:rPr>
          <w:rStyle w:val="1"/>
          <w:color w:val="000000"/>
        </w:rPr>
        <w:t>нством голосов присутствующих на заседании членов Совета и оформляются протоколом, который подписывают председательствующий на заседании и секретарь Совета, носят рекомендательный характер и реализуются приказами по Управлению.</w:t>
      </w:r>
    </w:p>
    <w:p w:rsidR="00C053E9" w:rsidRPr="00C053E9" w:rsidRDefault="00C053E9" w:rsidP="00C053E9">
      <w:pPr>
        <w:pStyle w:val="a5"/>
        <w:widowControl w:val="0"/>
        <w:spacing w:after="0"/>
        <w:ind w:firstLine="709"/>
        <w:jc w:val="both"/>
      </w:pPr>
      <w:r w:rsidRPr="00C053E9">
        <w:t xml:space="preserve">3.2.10. </w:t>
      </w:r>
      <w:r w:rsidR="009A05BA" w:rsidRPr="00C053E9">
        <w:rPr>
          <w:rStyle w:val="1"/>
          <w:color w:val="000000"/>
        </w:rPr>
        <w:t>При равенстве голосов решающим является голос председателя Совета.</w:t>
      </w:r>
    </w:p>
    <w:p w:rsidR="00C053E9" w:rsidRPr="00C053E9" w:rsidRDefault="00C053E9" w:rsidP="00C053E9">
      <w:pPr>
        <w:pStyle w:val="a5"/>
        <w:widowControl w:val="0"/>
        <w:spacing w:after="0"/>
        <w:ind w:firstLine="709"/>
        <w:jc w:val="both"/>
      </w:pPr>
      <w:r w:rsidRPr="00C053E9">
        <w:t>3.2.11.</w:t>
      </w:r>
      <w:r w:rsidR="009A05BA" w:rsidRPr="00C053E9">
        <w:rPr>
          <w:rStyle w:val="1"/>
          <w:color w:val="000000"/>
        </w:rPr>
        <w:t xml:space="preserve"> Оповещение членов Совета и приглашенных, подготовка помещения для заседания, регистрация его участников, ведение протокола заседания Совета организуются секретарем Совета.</w:t>
      </w:r>
    </w:p>
    <w:p w:rsidR="00C053E9" w:rsidRDefault="00C053E9" w:rsidP="00C053E9">
      <w:pPr>
        <w:pStyle w:val="a5"/>
        <w:widowControl w:val="0"/>
        <w:spacing w:after="0"/>
        <w:ind w:firstLine="709"/>
        <w:jc w:val="both"/>
        <w:rPr>
          <w:b/>
        </w:rPr>
      </w:pPr>
      <w:r w:rsidRPr="00C053E9">
        <w:t>3.2.11.</w:t>
      </w:r>
      <w:r w:rsidR="009A05BA" w:rsidRPr="00C053E9">
        <w:rPr>
          <w:rStyle w:val="1"/>
          <w:color w:val="000000"/>
        </w:rPr>
        <w:t xml:space="preserve"> Для предварительной подготовки вопросов, вносимых в повестку дня заседания Совета, по решению Совета могут быть созданы рабочие группы. В состав рабочих групп, кроме членов Совета, решением Совета, могут быть включены специалисты, работники подведомственных образовательных организаций, а также по согласованию - р</w:t>
      </w:r>
      <w:r w:rsidR="009A05BA">
        <w:rPr>
          <w:rStyle w:val="1"/>
          <w:color w:val="000000"/>
        </w:rPr>
        <w:t xml:space="preserve">аботники иных органов местного самоуправления </w:t>
      </w:r>
      <w:r>
        <w:rPr>
          <w:rStyle w:val="1"/>
          <w:color w:val="000000"/>
        </w:rPr>
        <w:t>Первомайского</w:t>
      </w:r>
      <w:r w:rsidR="009A05BA">
        <w:rPr>
          <w:rStyle w:val="1"/>
          <w:color w:val="000000"/>
        </w:rPr>
        <w:t xml:space="preserve"> района.</w:t>
      </w:r>
    </w:p>
    <w:p w:rsidR="00C053E9" w:rsidRPr="00C053E9" w:rsidRDefault="00C053E9" w:rsidP="00C053E9">
      <w:pPr>
        <w:pStyle w:val="a5"/>
        <w:widowControl w:val="0"/>
        <w:spacing w:after="0"/>
        <w:ind w:firstLine="709"/>
        <w:jc w:val="both"/>
      </w:pPr>
      <w:r w:rsidRPr="00C053E9">
        <w:t xml:space="preserve">3.2.12. </w:t>
      </w:r>
      <w:r w:rsidR="009A05BA" w:rsidRPr="00C053E9">
        <w:rPr>
          <w:rStyle w:val="1"/>
          <w:color w:val="000000"/>
        </w:rPr>
        <w:t xml:space="preserve"> Решения Совета направляются их исполнителям.</w:t>
      </w:r>
    </w:p>
    <w:p w:rsidR="009A05BA" w:rsidRPr="00C053E9" w:rsidRDefault="00C053E9" w:rsidP="00C053E9">
      <w:pPr>
        <w:pStyle w:val="a5"/>
        <w:widowControl w:val="0"/>
        <w:spacing w:after="0"/>
        <w:ind w:firstLine="709"/>
        <w:jc w:val="both"/>
      </w:pPr>
      <w:r w:rsidRPr="00C053E9">
        <w:t xml:space="preserve">3.2.13. </w:t>
      </w:r>
      <w:r w:rsidR="009A05BA" w:rsidRPr="00C053E9">
        <w:rPr>
          <w:rStyle w:val="1"/>
          <w:color w:val="000000"/>
        </w:rPr>
        <w:t>Организационно-техническое и документационное обеспечение деятельности Совета осуществляет Управление.</w:t>
      </w:r>
    </w:p>
    <w:p w:rsidR="00ED4A68" w:rsidRPr="00ED4A68" w:rsidRDefault="009A05BA" w:rsidP="00ED4A68">
      <w:pPr>
        <w:pStyle w:val="32"/>
        <w:keepNext/>
        <w:keepLines/>
        <w:numPr>
          <w:ilvl w:val="1"/>
          <w:numId w:val="15"/>
        </w:numPr>
        <w:shd w:val="clear" w:color="auto" w:fill="auto"/>
        <w:tabs>
          <w:tab w:val="left" w:pos="1254"/>
        </w:tabs>
        <w:spacing w:before="0" w:after="0" w:line="322" w:lineRule="exact"/>
        <w:jc w:val="both"/>
        <w:rPr>
          <w:rStyle w:val="31"/>
          <w:b/>
          <w:bCs/>
          <w:shd w:val="clear" w:color="auto" w:fill="auto"/>
        </w:rPr>
      </w:pPr>
      <w:bookmarkStart w:id="3" w:name="bookmark4"/>
      <w:r w:rsidRPr="00ED4A68">
        <w:rPr>
          <w:rStyle w:val="31"/>
          <w:b/>
          <w:bCs/>
          <w:color w:val="000000"/>
        </w:rPr>
        <w:t>Планирование работы Совета</w:t>
      </w:r>
      <w:bookmarkEnd w:id="3"/>
    </w:p>
    <w:p w:rsidR="00ED4A68" w:rsidRDefault="00ED4A68" w:rsidP="00ED4A68">
      <w:pPr>
        <w:pStyle w:val="32"/>
        <w:keepNext/>
        <w:keepLines/>
        <w:shd w:val="clear" w:color="auto" w:fill="auto"/>
        <w:tabs>
          <w:tab w:val="left" w:pos="1254"/>
        </w:tabs>
        <w:spacing w:before="0" w:after="0" w:line="240" w:lineRule="auto"/>
        <w:ind w:firstLine="709"/>
        <w:jc w:val="both"/>
        <w:outlineLvl w:val="9"/>
        <w:rPr>
          <w:rStyle w:val="1"/>
          <w:b w:val="0"/>
          <w:color w:val="000000"/>
        </w:rPr>
      </w:pPr>
      <w:r w:rsidRPr="00ED4A68">
        <w:rPr>
          <w:rStyle w:val="31"/>
          <w:bCs/>
          <w:color w:val="000000"/>
        </w:rPr>
        <w:t>3.3.1.</w:t>
      </w:r>
      <w:r w:rsidR="009A05BA" w:rsidRPr="00ED4A68">
        <w:rPr>
          <w:rStyle w:val="1"/>
          <w:b w:val="0"/>
          <w:color w:val="000000"/>
        </w:rPr>
        <w:t xml:space="preserve"> Годовой план работы Совета фо</w:t>
      </w:r>
      <w:r>
        <w:rPr>
          <w:rStyle w:val="1"/>
          <w:b w:val="0"/>
          <w:color w:val="000000"/>
        </w:rPr>
        <w:t xml:space="preserve">рмируется в рамках Плана работы </w:t>
      </w:r>
      <w:r w:rsidR="009A05BA" w:rsidRPr="00ED4A68">
        <w:rPr>
          <w:rStyle w:val="1"/>
          <w:b w:val="0"/>
          <w:color w:val="000000"/>
        </w:rPr>
        <w:t>Управления секретарем Совета на основании предложений членов Совета, руководителей структурных подразделений Управления, указаний начальника Управления, решений Совета.</w:t>
      </w:r>
    </w:p>
    <w:p w:rsidR="00ED4A68" w:rsidRDefault="00ED4A68" w:rsidP="00ED4A68">
      <w:pPr>
        <w:pStyle w:val="32"/>
        <w:keepNext/>
        <w:keepLines/>
        <w:shd w:val="clear" w:color="auto" w:fill="auto"/>
        <w:tabs>
          <w:tab w:val="left" w:pos="1254"/>
        </w:tabs>
        <w:spacing w:before="0" w:after="0" w:line="240" w:lineRule="auto"/>
        <w:ind w:firstLine="709"/>
        <w:jc w:val="both"/>
        <w:outlineLvl w:val="9"/>
        <w:rPr>
          <w:rStyle w:val="1"/>
          <w:b w:val="0"/>
          <w:color w:val="000000"/>
        </w:rPr>
      </w:pPr>
      <w:r>
        <w:rPr>
          <w:rStyle w:val="1"/>
          <w:b w:val="0"/>
          <w:color w:val="000000"/>
        </w:rPr>
        <w:t xml:space="preserve">3.3.2. </w:t>
      </w:r>
      <w:r w:rsidR="009A05BA" w:rsidRPr="00ED4A68">
        <w:rPr>
          <w:rStyle w:val="1"/>
          <w:b w:val="0"/>
          <w:color w:val="000000"/>
        </w:rPr>
        <w:t xml:space="preserve">Предложения к годовому плану работы Совета представляются секретарю Совета </w:t>
      </w:r>
      <w:r w:rsidR="0068698C">
        <w:rPr>
          <w:rStyle w:val="1"/>
          <w:b w:val="0"/>
          <w:color w:val="000000"/>
        </w:rPr>
        <w:t>до</w:t>
      </w:r>
      <w:r w:rsidR="009A05BA" w:rsidRPr="00ED4A68">
        <w:rPr>
          <w:rStyle w:val="1"/>
          <w:b w:val="0"/>
          <w:color w:val="000000"/>
        </w:rPr>
        <w:t xml:space="preserve"> 15 </w:t>
      </w:r>
      <w:r w:rsidR="0068698C">
        <w:rPr>
          <w:rStyle w:val="1"/>
          <w:b w:val="0"/>
          <w:color w:val="000000"/>
        </w:rPr>
        <w:t>мая текущего</w:t>
      </w:r>
      <w:r w:rsidR="009A05BA" w:rsidRPr="00ED4A68">
        <w:rPr>
          <w:rStyle w:val="1"/>
          <w:b w:val="0"/>
          <w:color w:val="000000"/>
        </w:rPr>
        <w:t xml:space="preserve"> года.</w:t>
      </w:r>
    </w:p>
    <w:p w:rsidR="009A05BA" w:rsidRPr="00ED4A68" w:rsidRDefault="00ED4A68" w:rsidP="00ED4A68">
      <w:pPr>
        <w:pStyle w:val="32"/>
        <w:keepNext/>
        <w:keepLines/>
        <w:shd w:val="clear" w:color="auto" w:fill="auto"/>
        <w:tabs>
          <w:tab w:val="left" w:pos="1254"/>
        </w:tabs>
        <w:spacing w:before="0" w:after="0" w:line="240" w:lineRule="auto"/>
        <w:ind w:firstLine="709"/>
        <w:jc w:val="both"/>
        <w:outlineLvl w:val="9"/>
        <w:rPr>
          <w:b w:val="0"/>
        </w:rPr>
      </w:pPr>
      <w:r>
        <w:rPr>
          <w:rStyle w:val="1"/>
          <w:b w:val="0"/>
          <w:color w:val="000000"/>
        </w:rPr>
        <w:t>3.3.3.</w:t>
      </w:r>
      <w:r w:rsidR="009A05BA">
        <w:rPr>
          <w:rStyle w:val="1"/>
          <w:color w:val="000000"/>
        </w:rPr>
        <w:t xml:space="preserve"> </w:t>
      </w:r>
      <w:r w:rsidR="009A05BA" w:rsidRPr="00ED4A68">
        <w:rPr>
          <w:rStyle w:val="1"/>
          <w:b w:val="0"/>
          <w:color w:val="000000"/>
        </w:rPr>
        <w:t>Предложения к годовому плану работы Совета оформляются в виде служебной записки и должны содержать:</w:t>
      </w:r>
    </w:p>
    <w:p w:rsidR="009A05BA" w:rsidRDefault="009A05BA" w:rsidP="009A05BA">
      <w:pPr>
        <w:pStyle w:val="a5"/>
        <w:widowControl w:val="0"/>
        <w:numPr>
          <w:ilvl w:val="0"/>
          <w:numId w:val="10"/>
        </w:numPr>
        <w:spacing w:after="0" w:line="322" w:lineRule="exact"/>
        <w:ind w:left="20" w:right="20"/>
        <w:jc w:val="both"/>
      </w:pPr>
      <w:r>
        <w:rPr>
          <w:rStyle w:val="1"/>
          <w:color w:val="000000"/>
        </w:rPr>
        <w:t xml:space="preserve"> наименование вопроса и обоснование необходимости его рассмотрения на заседании Совета;</w:t>
      </w:r>
    </w:p>
    <w:p w:rsidR="009A05BA" w:rsidRDefault="009A05BA" w:rsidP="009A05BA">
      <w:pPr>
        <w:pStyle w:val="a5"/>
        <w:widowControl w:val="0"/>
        <w:numPr>
          <w:ilvl w:val="0"/>
          <w:numId w:val="10"/>
        </w:numPr>
        <w:spacing w:after="0" w:line="322" w:lineRule="exact"/>
        <w:ind w:left="20"/>
        <w:jc w:val="both"/>
      </w:pPr>
      <w:r>
        <w:rPr>
          <w:rStyle w:val="1"/>
          <w:color w:val="000000"/>
        </w:rPr>
        <w:t xml:space="preserve"> перечень ответственных исполнителей;</w:t>
      </w:r>
    </w:p>
    <w:p w:rsidR="009A05BA" w:rsidRDefault="009A05BA" w:rsidP="009A05BA">
      <w:pPr>
        <w:pStyle w:val="a5"/>
        <w:widowControl w:val="0"/>
        <w:numPr>
          <w:ilvl w:val="0"/>
          <w:numId w:val="10"/>
        </w:numPr>
        <w:spacing w:after="0" w:line="322" w:lineRule="exact"/>
        <w:ind w:left="20"/>
        <w:jc w:val="both"/>
      </w:pPr>
      <w:r>
        <w:rPr>
          <w:rStyle w:val="1"/>
          <w:color w:val="000000"/>
        </w:rPr>
        <w:t xml:space="preserve"> список докладчиков;</w:t>
      </w:r>
    </w:p>
    <w:p w:rsidR="00ED4A68" w:rsidRDefault="009A05BA" w:rsidP="00ED4A68">
      <w:pPr>
        <w:pStyle w:val="a5"/>
        <w:widowControl w:val="0"/>
        <w:numPr>
          <w:ilvl w:val="0"/>
          <w:numId w:val="10"/>
        </w:numPr>
        <w:spacing w:after="0" w:line="322" w:lineRule="exact"/>
        <w:ind w:left="20"/>
        <w:jc w:val="both"/>
      </w:pPr>
      <w:r>
        <w:rPr>
          <w:rStyle w:val="1"/>
          <w:color w:val="000000"/>
        </w:rPr>
        <w:t xml:space="preserve"> предполагаемую дату и место проведения Совета.</w:t>
      </w:r>
    </w:p>
    <w:p w:rsidR="009A05BA" w:rsidRDefault="00ED4A68" w:rsidP="00ED4A68">
      <w:pPr>
        <w:pStyle w:val="a5"/>
        <w:widowControl w:val="0"/>
        <w:spacing w:after="0"/>
        <w:ind w:firstLine="709"/>
        <w:jc w:val="both"/>
      </w:pPr>
      <w:r>
        <w:rPr>
          <w:rStyle w:val="1"/>
          <w:color w:val="000000"/>
        </w:rPr>
        <w:t>3.3.4.</w:t>
      </w:r>
      <w:r w:rsidR="009A05BA" w:rsidRPr="00ED4A68">
        <w:rPr>
          <w:rStyle w:val="1"/>
          <w:color w:val="000000"/>
        </w:rPr>
        <w:t xml:space="preserve"> Годовой план работы Совета рассматривается на заседании Совета, проводимом по итогам года, утверждается решением Совета и оформляется (с учетом поправок) в рамках годового плана работы Управления.</w:t>
      </w:r>
    </w:p>
    <w:p w:rsidR="009A05BA" w:rsidRDefault="00ED4A68" w:rsidP="00ED4A68">
      <w:pPr>
        <w:pStyle w:val="32"/>
        <w:keepNext/>
        <w:keepLines/>
        <w:shd w:val="clear" w:color="auto" w:fill="auto"/>
        <w:spacing w:before="0" w:after="0" w:line="322" w:lineRule="exact"/>
        <w:ind w:left="720"/>
        <w:jc w:val="both"/>
      </w:pPr>
      <w:bookmarkStart w:id="4" w:name="bookmark5"/>
      <w:r>
        <w:rPr>
          <w:rStyle w:val="31"/>
          <w:b/>
          <w:bCs/>
          <w:color w:val="000000"/>
        </w:rPr>
        <w:t>3.4.</w:t>
      </w:r>
      <w:r w:rsidR="009A05BA">
        <w:rPr>
          <w:rStyle w:val="31"/>
          <w:b/>
          <w:bCs/>
          <w:color w:val="000000"/>
        </w:rPr>
        <w:t xml:space="preserve"> Подготовка документов к очередному заседанию Совета</w:t>
      </w:r>
      <w:bookmarkEnd w:id="4"/>
    </w:p>
    <w:p w:rsidR="00ED4A68" w:rsidRDefault="00ED4A68" w:rsidP="00ED4A68">
      <w:pPr>
        <w:pStyle w:val="a5"/>
        <w:widowControl w:val="0"/>
        <w:spacing w:after="0"/>
        <w:ind w:firstLine="709"/>
        <w:jc w:val="both"/>
      </w:pPr>
      <w:r>
        <w:rPr>
          <w:rStyle w:val="1"/>
          <w:color w:val="000000"/>
        </w:rPr>
        <w:t>3.4.2.</w:t>
      </w:r>
      <w:r w:rsidR="009A05BA">
        <w:rPr>
          <w:rStyle w:val="1"/>
          <w:color w:val="000000"/>
        </w:rPr>
        <w:t xml:space="preserve"> В проект повестки очередного заседания Совета включаются вопросы, полностью подготовленные к рассмотрению на заседании Совета.</w:t>
      </w:r>
    </w:p>
    <w:p w:rsidR="009A05BA" w:rsidRDefault="00ED4A68" w:rsidP="00ED4A68">
      <w:pPr>
        <w:pStyle w:val="a5"/>
        <w:widowControl w:val="0"/>
        <w:spacing w:after="0"/>
        <w:ind w:firstLine="709"/>
        <w:jc w:val="both"/>
      </w:pPr>
      <w:r>
        <w:t>3.4.1.</w:t>
      </w:r>
      <w:r w:rsidR="00AC6E0F">
        <w:t xml:space="preserve"> </w:t>
      </w:r>
      <w:r w:rsidR="009A05BA">
        <w:rPr>
          <w:rStyle w:val="1"/>
          <w:color w:val="000000"/>
        </w:rPr>
        <w:t>Перенос даты рассмотрения вопроса, снятие вопроса с рассмотрения или внесение дополнительного вопроса для рассмотрения на заседание Совета допускается по решению председателя Совета.</w:t>
      </w:r>
    </w:p>
    <w:p w:rsidR="009A05BA" w:rsidRDefault="009A05BA" w:rsidP="00ED4A68">
      <w:pPr>
        <w:pStyle w:val="a5"/>
        <w:widowControl w:val="0"/>
        <w:numPr>
          <w:ilvl w:val="2"/>
          <w:numId w:val="16"/>
        </w:numPr>
        <w:spacing w:after="0"/>
        <w:ind w:left="0" w:firstLine="709"/>
        <w:jc w:val="both"/>
      </w:pPr>
      <w:r>
        <w:rPr>
          <w:rStyle w:val="1"/>
          <w:color w:val="000000"/>
        </w:rPr>
        <w:t xml:space="preserve">Документы к очередному заседанию Совета представляются секретарю Совета на бумажных и электронных носителях не позднее, </w:t>
      </w:r>
      <w:r w:rsidR="00ED4A68">
        <w:rPr>
          <w:rStyle w:val="1"/>
          <w:color w:val="000000"/>
        </w:rPr>
        <w:t>чем за 3 дня</w:t>
      </w:r>
      <w:r>
        <w:rPr>
          <w:rStyle w:val="1"/>
          <w:color w:val="000000"/>
        </w:rPr>
        <w:t xml:space="preserve"> до заседания и состоят </w:t>
      </w:r>
      <w:proofErr w:type="gramStart"/>
      <w:r>
        <w:rPr>
          <w:rStyle w:val="1"/>
          <w:color w:val="000000"/>
        </w:rPr>
        <w:t>из</w:t>
      </w:r>
      <w:proofErr w:type="gramEnd"/>
      <w:r>
        <w:rPr>
          <w:rStyle w:val="1"/>
          <w:color w:val="000000"/>
        </w:rPr>
        <w:t>:</w:t>
      </w:r>
    </w:p>
    <w:p w:rsidR="009A05BA" w:rsidRDefault="009A05BA" w:rsidP="009A05BA">
      <w:pPr>
        <w:pStyle w:val="a5"/>
        <w:widowControl w:val="0"/>
        <w:numPr>
          <w:ilvl w:val="0"/>
          <w:numId w:val="10"/>
        </w:numPr>
        <w:spacing w:after="0" w:line="322" w:lineRule="exact"/>
        <w:ind w:left="20" w:right="20"/>
        <w:jc w:val="both"/>
      </w:pPr>
      <w:r>
        <w:rPr>
          <w:rStyle w:val="1"/>
          <w:color w:val="000000"/>
        </w:rPr>
        <w:t xml:space="preserve"> справки (доклада) (в необходимых случаях с приложениями), содержащей краткое изложение существа вопроса и обоснование предложений, включенных в проекты решения Совета;</w:t>
      </w:r>
    </w:p>
    <w:p w:rsidR="00ED4A68" w:rsidRDefault="009A05BA" w:rsidP="00ED4A68">
      <w:pPr>
        <w:pStyle w:val="a5"/>
        <w:spacing w:after="0"/>
        <w:ind w:firstLine="709"/>
        <w:jc w:val="both"/>
      </w:pPr>
      <w:r>
        <w:rPr>
          <w:rStyle w:val="1"/>
          <w:color w:val="000000"/>
        </w:rPr>
        <w:t>-</w:t>
      </w:r>
      <w:r w:rsidR="00ED4A68">
        <w:rPr>
          <w:rStyle w:val="1"/>
          <w:color w:val="000000"/>
        </w:rPr>
        <w:t xml:space="preserve"> </w:t>
      </w:r>
      <w:r>
        <w:rPr>
          <w:rStyle w:val="1"/>
          <w:color w:val="000000"/>
        </w:rPr>
        <w:t>графических материалов, подготовленных в виде компьютерной презентации (при необходимости);</w:t>
      </w:r>
    </w:p>
    <w:p w:rsidR="00ED4A68" w:rsidRDefault="00ED4A68" w:rsidP="00ED4A68">
      <w:pPr>
        <w:pStyle w:val="a5"/>
        <w:spacing w:after="0"/>
        <w:ind w:firstLine="709"/>
        <w:jc w:val="both"/>
      </w:pPr>
      <w:r>
        <w:lastRenderedPageBreak/>
        <w:t>-</w:t>
      </w:r>
      <w:r w:rsidR="009A05BA">
        <w:rPr>
          <w:rStyle w:val="1"/>
          <w:color w:val="000000"/>
        </w:rPr>
        <w:t xml:space="preserve"> списка содокладчиков, с указанием фамилии, имени, отчества (полностью), должности и места работы, темы выступления (при наличии таковых);</w:t>
      </w:r>
    </w:p>
    <w:p w:rsidR="00ED4A68" w:rsidRDefault="00ED4A68" w:rsidP="00ED4A68">
      <w:pPr>
        <w:pStyle w:val="a5"/>
        <w:spacing w:after="0"/>
        <w:ind w:firstLine="709"/>
        <w:jc w:val="both"/>
      </w:pPr>
      <w:r>
        <w:t xml:space="preserve">- </w:t>
      </w:r>
      <w:r w:rsidR="009A05BA">
        <w:rPr>
          <w:rStyle w:val="1"/>
          <w:color w:val="000000"/>
        </w:rPr>
        <w:t xml:space="preserve"> проекта решения Совета с указанием исполнителей, сроков исполнения и лиц, на которых возлагается </w:t>
      </w:r>
      <w:proofErr w:type="gramStart"/>
      <w:r w:rsidR="009A05BA">
        <w:rPr>
          <w:rStyle w:val="1"/>
          <w:color w:val="000000"/>
        </w:rPr>
        <w:t>контроль за</w:t>
      </w:r>
      <w:proofErr w:type="gramEnd"/>
      <w:r w:rsidR="009A05BA">
        <w:rPr>
          <w:rStyle w:val="1"/>
          <w:color w:val="000000"/>
        </w:rPr>
        <w:t xml:space="preserve"> их исполнением;</w:t>
      </w:r>
    </w:p>
    <w:p w:rsidR="00ED4A68" w:rsidRDefault="00ED4A68" w:rsidP="00ED4A68">
      <w:pPr>
        <w:pStyle w:val="a5"/>
        <w:spacing w:after="0"/>
        <w:ind w:firstLine="709"/>
        <w:jc w:val="both"/>
      </w:pPr>
      <w:r>
        <w:t xml:space="preserve">- </w:t>
      </w:r>
      <w:r w:rsidR="009A05BA">
        <w:rPr>
          <w:rStyle w:val="1"/>
          <w:color w:val="000000"/>
        </w:rPr>
        <w:t>списка лиц, приглашенных на заседание Совета, с указанием фамилии, имени, отчества (полностью), должности и места работы (при наличии таковых).</w:t>
      </w:r>
    </w:p>
    <w:p w:rsidR="00AC6E0F" w:rsidRDefault="00ED4A68" w:rsidP="00AC6E0F">
      <w:pPr>
        <w:pStyle w:val="a5"/>
        <w:spacing w:after="0"/>
        <w:ind w:firstLine="709"/>
        <w:jc w:val="both"/>
      </w:pPr>
      <w:r>
        <w:t xml:space="preserve">3.4.3. </w:t>
      </w:r>
      <w:r w:rsidR="009A05BA">
        <w:rPr>
          <w:rStyle w:val="1"/>
          <w:color w:val="000000"/>
        </w:rPr>
        <w:t>Проекты решения Совета согласовываются с заинтересо</w:t>
      </w:r>
      <w:r w:rsidR="009A05BA">
        <w:rPr>
          <w:rStyle w:val="1"/>
          <w:color w:val="000000"/>
        </w:rPr>
        <w:softHyphen/>
        <w:t>ванными структурными подразделениями Управления; при наличии разногласий представляется заключение структурных подразделений Управления.</w:t>
      </w:r>
    </w:p>
    <w:p w:rsidR="00AC6E0F" w:rsidRDefault="00AC6E0F" w:rsidP="00AC6E0F">
      <w:pPr>
        <w:pStyle w:val="a5"/>
        <w:spacing w:after="0"/>
        <w:ind w:firstLine="709"/>
        <w:jc w:val="both"/>
      </w:pPr>
      <w:r>
        <w:t>3.4.4.</w:t>
      </w:r>
      <w:r w:rsidR="009A05BA">
        <w:rPr>
          <w:rStyle w:val="1"/>
          <w:color w:val="000000"/>
        </w:rPr>
        <w:t xml:space="preserve"> Документы к заседанию Совета подготавливаются работниками, ответственными за подготовку и освещение </w:t>
      </w:r>
      <w:proofErr w:type="gramStart"/>
      <w:r w:rsidR="009A05BA">
        <w:rPr>
          <w:rStyle w:val="1"/>
          <w:color w:val="000000"/>
        </w:rPr>
        <w:t>вопроса повестки дня заседания Совета</w:t>
      </w:r>
      <w:proofErr w:type="gramEnd"/>
      <w:r w:rsidR="009A05BA">
        <w:rPr>
          <w:rStyle w:val="1"/>
          <w:color w:val="000000"/>
        </w:rPr>
        <w:t xml:space="preserve"> и передаются секретарю Совета в двух экземплярах.</w:t>
      </w:r>
    </w:p>
    <w:p w:rsidR="009A05BA" w:rsidRDefault="00AC6E0F" w:rsidP="00AC6E0F">
      <w:pPr>
        <w:pStyle w:val="a5"/>
        <w:spacing w:after="0"/>
        <w:ind w:firstLine="709"/>
        <w:jc w:val="both"/>
      </w:pPr>
      <w:r>
        <w:t xml:space="preserve">3.4.5. </w:t>
      </w:r>
      <w:r w:rsidR="009A05BA">
        <w:rPr>
          <w:rStyle w:val="1"/>
          <w:color w:val="000000"/>
        </w:rPr>
        <w:t>Документы к заседаниям Совета тиражируются и ра</w:t>
      </w:r>
      <w:r w:rsidR="00ED4A68">
        <w:rPr>
          <w:rStyle w:val="1"/>
          <w:color w:val="000000"/>
        </w:rPr>
        <w:t>здаются</w:t>
      </w:r>
      <w:r w:rsidR="009A05BA">
        <w:rPr>
          <w:rStyle w:val="1"/>
          <w:color w:val="000000"/>
        </w:rPr>
        <w:t xml:space="preserve"> членам Совета секретарем Совета до</w:t>
      </w:r>
      <w:r>
        <w:rPr>
          <w:rStyle w:val="1"/>
          <w:color w:val="000000"/>
        </w:rPr>
        <w:t xml:space="preserve"> начала</w:t>
      </w:r>
      <w:r w:rsidR="009A05BA">
        <w:rPr>
          <w:rStyle w:val="1"/>
          <w:color w:val="000000"/>
        </w:rPr>
        <w:t xml:space="preserve"> проведения заседания Совета.</w:t>
      </w:r>
    </w:p>
    <w:p w:rsidR="009A05BA" w:rsidRDefault="00AC6E0F" w:rsidP="00AC6E0F">
      <w:pPr>
        <w:pStyle w:val="32"/>
        <w:keepNext/>
        <w:keepLines/>
        <w:shd w:val="clear" w:color="auto" w:fill="auto"/>
        <w:tabs>
          <w:tab w:val="left" w:pos="1254"/>
        </w:tabs>
        <w:spacing w:before="0" w:after="0" w:line="322" w:lineRule="exact"/>
        <w:ind w:left="720"/>
        <w:jc w:val="both"/>
      </w:pPr>
      <w:bookmarkStart w:id="5" w:name="bookmark6"/>
      <w:r>
        <w:rPr>
          <w:rStyle w:val="31"/>
          <w:b/>
          <w:bCs/>
          <w:color w:val="000000"/>
        </w:rPr>
        <w:t xml:space="preserve">3.5. </w:t>
      </w:r>
      <w:r w:rsidR="009A05BA">
        <w:rPr>
          <w:rStyle w:val="31"/>
          <w:b/>
          <w:bCs/>
          <w:color w:val="000000"/>
        </w:rPr>
        <w:t>Оформление документов по результатам заседания Совета</w:t>
      </w:r>
      <w:bookmarkEnd w:id="5"/>
    </w:p>
    <w:p w:rsidR="00AC6E0F" w:rsidRDefault="00AC6E0F" w:rsidP="00C55D12">
      <w:pPr>
        <w:pStyle w:val="a5"/>
        <w:widowControl w:val="0"/>
        <w:spacing w:after="0"/>
        <w:ind w:firstLine="709"/>
        <w:jc w:val="both"/>
        <w:rPr>
          <w:rStyle w:val="1"/>
          <w:color w:val="000000"/>
        </w:rPr>
      </w:pPr>
      <w:r>
        <w:rPr>
          <w:rStyle w:val="1"/>
          <w:color w:val="000000"/>
        </w:rPr>
        <w:t>3.5.1.</w:t>
      </w:r>
      <w:r w:rsidR="009A05BA">
        <w:rPr>
          <w:rStyle w:val="1"/>
          <w:color w:val="000000"/>
        </w:rPr>
        <w:t xml:space="preserve"> На заседании Совета ведется протокол, оформление которого осуществляется секретарем Совета в </w:t>
      </w:r>
      <w:r>
        <w:rPr>
          <w:rStyle w:val="1"/>
          <w:color w:val="000000"/>
        </w:rPr>
        <w:t>пятидневный срок со дня заседания</w:t>
      </w:r>
      <w:r w:rsidR="00ED646C">
        <w:rPr>
          <w:rStyle w:val="1"/>
          <w:color w:val="000000"/>
        </w:rPr>
        <w:t>.</w:t>
      </w:r>
    </w:p>
    <w:p w:rsidR="00ED646C" w:rsidRDefault="00AC6E0F" w:rsidP="00C55D12">
      <w:pPr>
        <w:pStyle w:val="a5"/>
        <w:widowControl w:val="0"/>
        <w:spacing w:after="0"/>
        <w:ind w:firstLine="709"/>
        <w:jc w:val="both"/>
      </w:pPr>
      <w:r>
        <w:rPr>
          <w:rStyle w:val="1"/>
          <w:color w:val="000000"/>
        </w:rPr>
        <w:t>3.5.2.</w:t>
      </w:r>
      <w:r w:rsidR="009A05BA">
        <w:rPr>
          <w:rStyle w:val="1"/>
          <w:color w:val="000000"/>
        </w:rPr>
        <w:t xml:space="preserve"> В случае отклонения решения Совета вопрос может быть перенесен на следующее или внеочередное заседание с обязательным определением сроков доработки проекта решения.</w:t>
      </w:r>
    </w:p>
    <w:p w:rsidR="00B46528" w:rsidRDefault="00ED646C" w:rsidP="00B46528">
      <w:pPr>
        <w:pStyle w:val="a5"/>
        <w:widowControl w:val="0"/>
        <w:spacing w:after="0"/>
        <w:ind w:firstLine="709"/>
        <w:jc w:val="both"/>
      </w:pPr>
      <w:r>
        <w:t>3.5.3.</w:t>
      </w:r>
      <w:r w:rsidR="009A05BA">
        <w:rPr>
          <w:rStyle w:val="1"/>
          <w:color w:val="000000"/>
        </w:rPr>
        <w:t xml:space="preserve"> </w:t>
      </w:r>
      <w:proofErr w:type="gramStart"/>
      <w:r w:rsidR="009A05BA">
        <w:rPr>
          <w:rStyle w:val="1"/>
          <w:color w:val="000000"/>
        </w:rPr>
        <w:t>Работники структурных подразделений Управления</w:t>
      </w:r>
      <w:r w:rsidR="00AC6E0F">
        <w:rPr>
          <w:rStyle w:val="1"/>
          <w:color w:val="000000"/>
        </w:rPr>
        <w:t xml:space="preserve"> и члены Совета</w:t>
      </w:r>
      <w:r w:rsidR="009A05BA">
        <w:rPr>
          <w:rStyle w:val="1"/>
          <w:color w:val="000000"/>
        </w:rPr>
        <w:t xml:space="preserve">, ответственные за подготовку рассматриваемого на заседании Совета вопроса, и секретарь Совета дорабатывают решение Совета с учетом замечаний и предложений, высказанных на заседании Совета, и представляют его на подписание председательствующему на заседании Совета в </w:t>
      </w:r>
      <w:r w:rsidR="00B46528">
        <w:rPr>
          <w:rStyle w:val="1"/>
          <w:color w:val="000000"/>
        </w:rPr>
        <w:t>пя</w:t>
      </w:r>
      <w:r w:rsidR="009A05BA">
        <w:rPr>
          <w:rStyle w:val="1"/>
          <w:color w:val="000000"/>
        </w:rPr>
        <w:t>тидневный срок после проведения Совета, если Советом не установлены другие сроки.</w:t>
      </w:r>
      <w:proofErr w:type="gramEnd"/>
    </w:p>
    <w:p w:rsidR="00B46528" w:rsidRDefault="00B46528" w:rsidP="00B46528">
      <w:pPr>
        <w:pStyle w:val="a5"/>
        <w:widowControl w:val="0"/>
        <w:spacing w:after="0"/>
        <w:ind w:firstLine="709"/>
        <w:jc w:val="both"/>
      </w:pPr>
      <w:r>
        <w:t xml:space="preserve">3.5.4. </w:t>
      </w:r>
      <w:r w:rsidR="009A05BA">
        <w:rPr>
          <w:rStyle w:val="1"/>
          <w:color w:val="000000"/>
        </w:rPr>
        <w:t>Решение Совета, подписанное председателем и секретарем Совета, в необходимых случаях оформляется приказом по Управлению. Секретарем Совета подготавливается проект приказа об исполнении решения Совета и предоставляется на подпись нач</w:t>
      </w:r>
      <w:r>
        <w:rPr>
          <w:rStyle w:val="1"/>
          <w:color w:val="000000"/>
        </w:rPr>
        <w:t>альнику Управления не позднее 10</w:t>
      </w:r>
      <w:r w:rsidR="009A05BA">
        <w:rPr>
          <w:rStyle w:val="1"/>
          <w:color w:val="000000"/>
        </w:rPr>
        <w:t xml:space="preserve"> дней со дня проведения заседания Совета.</w:t>
      </w:r>
    </w:p>
    <w:p w:rsidR="009A05BA" w:rsidRDefault="00B46528" w:rsidP="00B46528">
      <w:pPr>
        <w:pStyle w:val="a5"/>
        <w:widowControl w:val="0"/>
        <w:spacing w:after="0"/>
        <w:ind w:firstLine="709"/>
        <w:jc w:val="both"/>
        <w:rPr>
          <w:rStyle w:val="1"/>
          <w:color w:val="000000"/>
        </w:rPr>
      </w:pPr>
      <w:r>
        <w:t xml:space="preserve">3.5.6. </w:t>
      </w:r>
      <w:r w:rsidR="009A05BA">
        <w:rPr>
          <w:rStyle w:val="1"/>
          <w:color w:val="000000"/>
        </w:rPr>
        <w:t>Подписанные начальником Управления приказы во исполнение решения Совета рассылаются секретарем Совета членам Совета, руководителям муниципальных образовательных организаций.</w:t>
      </w:r>
    </w:p>
    <w:p w:rsidR="00B46528" w:rsidRDefault="00B46528" w:rsidP="00B46528">
      <w:pPr>
        <w:pStyle w:val="a5"/>
        <w:widowControl w:val="0"/>
        <w:spacing w:after="0"/>
        <w:ind w:firstLine="709"/>
        <w:jc w:val="both"/>
      </w:pPr>
    </w:p>
    <w:p w:rsidR="009A05BA" w:rsidRDefault="009A05BA" w:rsidP="00B46528">
      <w:pPr>
        <w:pStyle w:val="32"/>
        <w:keepNext/>
        <w:keepLines/>
        <w:numPr>
          <w:ilvl w:val="0"/>
          <w:numId w:val="11"/>
        </w:numPr>
        <w:shd w:val="clear" w:color="auto" w:fill="auto"/>
        <w:tabs>
          <w:tab w:val="left" w:pos="1182"/>
        </w:tabs>
        <w:spacing w:before="0" w:after="303" w:line="260" w:lineRule="exact"/>
        <w:ind w:left="860"/>
        <w:jc w:val="both"/>
      </w:pPr>
      <w:bookmarkStart w:id="6" w:name="bookmark7"/>
      <w:proofErr w:type="gramStart"/>
      <w:r>
        <w:rPr>
          <w:rStyle w:val="31"/>
          <w:b/>
          <w:bCs/>
          <w:color w:val="000000"/>
        </w:rPr>
        <w:t>КОНТРОЛЬ ЗА</w:t>
      </w:r>
      <w:proofErr w:type="gramEnd"/>
      <w:r>
        <w:rPr>
          <w:rStyle w:val="31"/>
          <w:b/>
          <w:bCs/>
          <w:color w:val="000000"/>
        </w:rPr>
        <w:t xml:space="preserve"> ВЫПОЛНЕНИЕМ РЕШЕНИЙ СОВЕТА</w:t>
      </w:r>
      <w:bookmarkEnd w:id="6"/>
    </w:p>
    <w:p w:rsidR="009A05BA" w:rsidRDefault="009A05BA" w:rsidP="009A05BA">
      <w:pPr>
        <w:pStyle w:val="a5"/>
        <w:widowControl w:val="0"/>
        <w:numPr>
          <w:ilvl w:val="1"/>
          <w:numId w:val="11"/>
        </w:numPr>
        <w:spacing w:after="0" w:line="322" w:lineRule="exact"/>
        <w:ind w:left="20" w:right="20" w:firstLine="700"/>
        <w:jc w:val="both"/>
      </w:pPr>
      <w:r>
        <w:rPr>
          <w:rStyle w:val="1"/>
          <w:color w:val="000000"/>
        </w:rPr>
        <w:t xml:space="preserve"> Секретарь Совета осуществляет систематический </w:t>
      </w:r>
      <w:proofErr w:type="gramStart"/>
      <w:r>
        <w:rPr>
          <w:rStyle w:val="1"/>
          <w:color w:val="000000"/>
        </w:rPr>
        <w:t>контроль за</w:t>
      </w:r>
      <w:proofErr w:type="gramEnd"/>
      <w:r>
        <w:rPr>
          <w:rStyle w:val="1"/>
          <w:color w:val="000000"/>
        </w:rPr>
        <w:t xml:space="preserve"> выполнением протокольных поручений Совета, доработкой и представлением в установленные сроки на подпись председателю Совета решений Совета, информирует членов Совета о ходе выполнения решений Совета.</w:t>
      </w:r>
    </w:p>
    <w:p w:rsidR="009A05BA" w:rsidRDefault="009A05BA" w:rsidP="009A05BA">
      <w:pPr>
        <w:pStyle w:val="a5"/>
        <w:widowControl w:val="0"/>
        <w:numPr>
          <w:ilvl w:val="1"/>
          <w:numId w:val="11"/>
        </w:numPr>
        <w:spacing w:after="0" w:line="322" w:lineRule="exact"/>
        <w:ind w:left="20" w:right="20" w:firstLine="700"/>
        <w:jc w:val="both"/>
      </w:pPr>
      <w:r>
        <w:rPr>
          <w:rStyle w:val="1"/>
          <w:color w:val="000000"/>
        </w:rPr>
        <w:t xml:space="preserve"> Оперативный </w:t>
      </w:r>
      <w:proofErr w:type="gramStart"/>
      <w:r>
        <w:rPr>
          <w:rStyle w:val="1"/>
          <w:color w:val="000000"/>
        </w:rPr>
        <w:t>контроль за</w:t>
      </w:r>
      <w:proofErr w:type="gramEnd"/>
      <w:r>
        <w:rPr>
          <w:rStyle w:val="1"/>
          <w:color w:val="000000"/>
        </w:rPr>
        <w:t xml:space="preserve"> выполнением решений Совета (приказ</w:t>
      </w:r>
      <w:r w:rsidR="00B46528">
        <w:rPr>
          <w:rStyle w:val="1"/>
          <w:color w:val="000000"/>
        </w:rPr>
        <w:t>ов во исполнение решений Совета</w:t>
      </w:r>
      <w:r>
        <w:rPr>
          <w:rStyle w:val="1"/>
          <w:color w:val="000000"/>
        </w:rPr>
        <w:t xml:space="preserve">) осуществляют работники </w:t>
      </w:r>
      <w:r w:rsidR="00B46528">
        <w:rPr>
          <w:rStyle w:val="1"/>
          <w:color w:val="000000"/>
        </w:rPr>
        <w:t>У</w:t>
      </w:r>
      <w:r>
        <w:rPr>
          <w:rStyle w:val="1"/>
          <w:color w:val="000000"/>
        </w:rPr>
        <w:t>правления, на которых возлагается контроль за их выполнением.</w:t>
      </w:r>
    </w:p>
    <w:p w:rsidR="009A05BA" w:rsidRDefault="009A05BA" w:rsidP="009A05BA">
      <w:pPr>
        <w:pStyle w:val="a5"/>
        <w:widowControl w:val="0"/>
        <w:numPr>
          <w:ilvl w:val="1"/>
          <w:numId w:val="11"/>
        </w:numPr>
        <w:spacing w:after="0" w:line="322" w:lineRule="exact"/>
        <w:ind w:left="20" w:right="20" w:firstLine="700"/>
        <w:jc w:val="both"/>
      </w:pPr>
      <w:r>
        <w:rPr>
          <w:rStyle w:val="1"/>
          <w:color w:val="000000"/>
        </w:rPr>
        <w:t xml:space="preserve"> Снятие с контроля исполненных решений Совета производится на основании распоряжения председателя Совета - начальника Управления.</w:t>
      </w:r>
    </w:p>
    <w:p w:rsidR="009A05BA" w:rsidRDefault="009A05BA" w:rsidP="009A05BA">
      <w:pPr>
        <w:pStyle w:val="a5"/>
        <w:widowControl w:val="0"/>
        <w:numPr>
          <w:ilvl w:val="1"/>
          <w:numId w:val="11"/>
        </w:numPr>
        <w:spacing w:after="0" w:line="322" w:lineRule="exact"/>
        <w:ind w:left="20" w:right="20" w:firstLine="700"/>
        <w:jc w:val="both"/>
      </w:pPr>
      <w:r>
        <w:rPr>
          <w:rStyle w:val="1"/>
          <w:color w:val="000000"/>
        </w:rPr>
        <w:t xml:space="preserve"> Снятие с контроля решений Совета не означает прекращения их действия и работы над ними. Ведение делопроизводства по документам Совета осуществляется секретарем Совета.</w:t>
      </w:r>
    </w:p>
    <w:p w:rsidR="0068698C" w:rsidRDefault="0068698C">
      <w:pPr>
        <w:spacing w:after="200" w:line="276" w:lineRule="auto"/>
        <w:rPr>
          <w:sz w:val="28"/>
          <w:szCs w:val="28"/>
        </w:rPr>
      </w:pPr>
      <w:bookmarkStart w:id="7" w:name="bookmark8"/>
      <w:r>
        <w:rPr>
          <w:sz w:val="28"/>
          <w:szCs w:val="28"/>
        </w:rPr>
        <w:br w:type="page"/>
      </w:r>
    </w:p>
    <w:p w:rsidR="00B46528" w:rsidRPr="00B46528" w:rsidRDefault="00B46528" w:rsidP="00B46528">
      <w:pPr>
        <w:pStyle w:val="a4"/>
        <w:jc w:val="right"/>
        <w:rPr>
          <w:sz w:val="28"/>
          <w:szCs w:val="28"/>
        </w:rPr>
      </w:pPr>
      <w:r w:rsidRPr="00B46528">
        <w:rPr>
          <w:sz w:val="28"/>
          <w:szCs w:val="28"/>
        </w:rPr>
        <w:lastRenderedPageBreak/>
        <w:t>Приложение № 2</w:t>
      </w:r>
    </w:p>
    <w:p w:rsidR="00B46528" w:rsidRPr="00B46528" w:rsidRDefault="00B46528" w:rsidP="00B46528">
      <w:pPr>
        <w:pStyle w:val="a4"/>
        <w:jc w:val="right"/>
        <w:rPr>
          <w:sz w:val="28"/>
          <w:szCs w:val="28"/>
        </w:rPr>
      </w:pPr>
      <w:r w:rsidRPr="00B46528">
        <w:rPr>
          <w:sz w:val="28"/>
          <w:szCs w:val="28"/>
        </w:rPr>
        <w:t>к  приказу Управления образования</w:t>
      </w:r>
    </w:p>
    <w:p w:rsidR="00B46528" w:rsidRPr="00B46528" w:rsidRDefault="00D56185" w:rsidP="00B46528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№ 42-О </w:t>
      </w:r>
      <w:r w:rsidR="00B46528" w:rsidRPr="00B46528">
        <w:rPr>
          <w:sz w:val="28"/>
          <w:szCs w:val="28"/>
        </w:rPr>
        <w:t xml:space="preserve">от </w:t>
      </w:r>
      <w:r>
        <w:rPr>
          <w:sz w:val="28"/>
          <w:szCs w:val="28"/>
        </w:rPr>
        <w:t>24.02.2014 г.</w:t>
      </w:r>
    </w:p>
    <w:p w:rsidR="00B46528" w:rsidRDefault="00B46528" w:rsidP="009A05BA">
      <w:pPr>
        <w:pStyle w:val="32"/>
        <w:keepNext/>
        <w:keepLines/>
        <w:shd w:val="clear" w:color="auto" w:fill="auto"/>
        <w:spacing w:before="0" w:after="0" w:line="322" w:lineRule="exact"/>
        <w:ind w:left="20" w:right="1800" w:firstLine="3700"/>
        <w:rPr>
          <w:rStyle w:val="31"/>
          <w:b/>
          <w:bCs/>
          <w:color w:val="000000"/>
        </w:rPr>
      </w:pPr>
    </w:p>
    <w:p w:rsidR="000D4E70" w:rsidRDefault="009A05BA" w:rsidP="000D4E70">
      <w:pPr>
        <w:pStyle w:val="32"/>
        <w:keepNext/>
        <w:keepLines/>
        <w:shd w:val="clear" w:color="auto" w:fill="auto"/>
        <w:spacing w:before="0" w:after="0" w:line="240" w:lineRule="auto"/>
        <w:jc w:val="center"/>
        <w:outlineLvl w:val="9"/>
        <w:rPr>
          <w:rStyle w:val="31"/>
          <w:b/>
          <w:bCs/>
          <w:color w:val="000000"/>
        </w:rPr>
      </w:pPr>
      <w:r>
        <w:rPr>
          <w:rStyle w:val="31"/>
          <w:b/>
          <w:bCs/>
          <w:color w:val="000000"/>
        </w:rPr>
        <w:t xml:space="preserve">Состав Совета руководителей образовательных организаций </w:t>
      </w:r>
      <w:r w:rsidR="00A60696">
        <w:rPr>
          <w:rStyle w:val="31"/>
          <w:b/>
          <w:bCs/>
          <w:color w:val="000000"/>
        </w:rPr>
        <w:t>Первомайского</w:t>
      </w:r>
      <w:r>
        <w:rPr>
          <w:rStyle w:val="31"/>
          <w:b/>
          <w:bCs/>
          <w:color w:val="000000"/>
        </w:rPr>
        <w:t xml:space="preserve"> района </w:t>
      </w:r>
    </w:p>
    <w:p w:rsidR="000D4E70" w:rsidRDefault="000D4E70" w:rsidP="00A60696">
      <w:pPr>
        <w:pStyle w:val="32"/>
        <w:keepNext/>
        <w:keepLines/>
        <w:shd w:val="clear" w:color="auto" w:fill="auto"/>
        <w:spacing w:before="0" w:after="0" w:line="240" w:lineRule="auto"/>
        <w:outlineLvl w:val="9"/>
        <w:rPr>
          <w:rStyle w:val="31"/>
          <w:b/>
          <w:bCs/>
          <w:color w:val="000000"/>
        </w:rPr>
      </w:pPr>
    </w:p>
    <w:p w:rsidR="00A60696" w:rsidRPr="00D56185" w:rsidRDefault="00A60696" w:rsidP="00A60696">
      <w:pPr>
        <w:shd w:val="clear" w:color="auto" w:fill="FFFFFF"/>
        <w:spacing w:before="281"/>
        <w:ind w:right="7"/>
        <w:jc w:val="both"/>
        <w:rPr>
          <w:sz w:val="26"/>
          <w:szCs w:val="26"/>
        </w:rPr>
      </w:pPr>
      <w:r w:rsidRPr="00D56185">
        <w:rPr>
          <w:b/>
          <w:sz w:val="26"/>
          <w:szCs w:val="26"/>
        </w:rPr>
        <w:t>Председатель:</w:t>
      </w:r>
      <w:r w:rsidRPr="00D56185">
        <w:rPr>
          <w:sz w:val="26"/>
          <w:szCs w:val="26"/>
        </w:rPr>
        <w:t xml:space="preserve"> Яковлева Е</w:t>
      </w:r>
      <w:r w:rsidR="00F9481E" w:rsidRPr="00D56185">
        <w:rPr>
          <w:sz w:val="26"/>
          <w:szCs w:val="26"/>
        </w:rPr>
        <w:t xml:space="preserve">катерина </w:t>
      </w:r>
      <w:r w:rsidRPr="00D56185">
        <w:rPr>
          <w:sz w:val="26"/>
          <w:szCs w:val="26"/>
        </w:rPr>
        <w:t>И</w:t>
      </w:r>
      <w:r w:rsidR="00F9481E" w:rsidRPr="00D56185">
        <w:rPr>
          <w:sz w:val="26"/>
          <w:szCs w:val="26"/>
        </w:rPr>
        <w:t>вановна</w:t>
      </w:r>
      <w:r w:rsidRPr="00D56185">
        <w:rPr>
          <w:sz w:val="26"/>
          <w:szCs w:val="26"/>
        </w:rPr>
        <w:t xml:space="preserve"> (начальник Управления образования)</w:t>
      </w:r>
    </w:p>
    <w:p w:rsidR="00A60696" w:rsidRPr="00D56185" w:rsidRDefault="00A60696" w:rsidP="00A60696">
      <w:pPr>
        <w:pStyle w:val="32"/>
        <w:keepNext/>
        <w:keepLines/>
        <w:shd w:val="clear" w:color="auto" w:fill="auto"/>
        <w:spacing w:before="0" w:after="0" w:line="240" w:lineRule="auto"/>
        <w:outlineLvl w:val="9"/>
        <w:rPr>
          <w:rStyle w:val="31"/>
          <w:b/>
          <w:bCs/>
          <w:color w:val="000000"/>
        </w:rPr>
      </w:pPr>
    </w:p>
    <w:bookmarkEnd w:id="7"/>
    <w:p w:rsidR="009A05BA" w:rsidRPr="00D56185" w:rsidRDefault="009A05BA" w:rsidP="000D4E70">
      <w:pPr>
        <w:pStyle w:val="a5"/>
        <w:spacing w:after="0"/>
        <w:rPr>
          <w:rStyle w:val="a7"/>
          <w:color w:val="000000"/>
        </w:rPr>
      </w:pPr>
      <w:r w:rsidRPr="00D56185">
        <w:rPr>
          <w:rStyle w:val="a7"/>
          <w:color w:val="000000"/>
        </w:rPr>
        <w:t>Заместитель председателя Совета:</w:t>
      </w:r>
      <w:r w:rsidR="0068698C" w:rsidRPr="00D56185">
        <w:rPr>
          <w:rStyle w:val="a7"/>
          <w:color w:val="000000"/>
        </w:rPr>
        <w:t xml:space="preserve"> </w:t>
      </w:r>
      <w:proofErr w:type="spellStart"/>
      <w:r w:rsidR="0068698C" w:rsidRPr="00D56185">
        <w:rPr>
          <w:rStyle w:val="a7"/>
          <w:b w:val="0"/>
          <w:color w:val="000000"/>
        </w:rPr>
        <w:t>Каравацкая</w:t>
      </w:r>
      <w:proofErr w:type="spellEnd"/>
      <w:r w:rsidR="0068698C" w:rsidRPr="00D56185">
        <w:rPr>
          <w:rStyle w:val="a7"/>
          <w:b w:val="0"/>
          <w:color w:val="000000"/>
        </w:rPr>
        <w:t xml:space="preserve"> Е</w:t>
      </w:r>
      <w:r w:rsidR="00D56185">
        <w:rPr>
          <w:rStyle w:val="a7"/>
          <w:b w:val="0"/>
          <w:color w:val="000000"/>
        </w:rPr>
        <w:t xml:space="preserve">лена </w:t>
      </w:r>
      <w:r w:rsidR="0068698C" w:rsidRPr="00D56185">
        <w:rPr>
          <w:rStyle w:val="a7"/>
          <w:b w:val="0"/>
          <w:color w:val="000000"/>
        </w:rPr>
        <w:t>А</w:t>
      </w:r>
      <w:r w:rsidR="00D56185">
        <w:rPr>
          <w:rStyle w:val="a7"/>
          <w:b w:val="0"/>
          <w:color w:val="000000"/>
        </w:rPr>
        <w:t>натольевна</w:t>
      </w:r>
      <w:r w:rsidR="0068698C" w:rsidRPr="00D56185">
        <w:rPr>
          <w:rStyle w:val="a7"/>
          <w:b w:val="0"/>
          <w:color w:val="000000"/>
        </w:rPr>
        <w:t xml:space="preserve"> (заместитель начальника Управления образования)</w:t>
      </w:r>
    </w:p>
    <w:p w:rsidR="00A60696" w:rsidRPr="00D56185" w:rsidRDefault="00A60696" w:rsidP="000D4E70">
      <w:pPr>
        <w:pStyle w:val="a5"/>
        <w:spacing w:after="0"/>
        <w:rPr>
          <w:sz w:val="26"/>
          <w:szCs w:val="26"/>
        </w:rPr>
      </w:pPr>
    </w:p>
    <w:p w:rsidR="009A05BA" w:rsidRPr="00D56185" w:rsidRDefault="009A05BA" w:rsidP="000D4E70">
      <w:pPr>
        <w:pStyle w:val="32"/>
        <w:keepNext/>
        <w:keepLines/>
        <w:shd w:val="clear" w:color="auto" w:fill="auto"/>
        <w:spacing w:before="0" w:after="0" w:line="240" w:lineRule="auto"/>
        <w:jc w:val="both"/>
        <w:outlineLvl w:val="9"/>
        <w:rPr>
          <w:rStyle w:val="31"/>
          <w:bCs/>
          <w:color w:val="000000"/>
        </w:rPr>
      </w:pPr>
      <w:bookmarkStart w:id="8" w:name="bookmark9"/>
      <w:r w:rsidRPr="00D56185">
        <w:rPr>
          <w:rStyle w:val="31"/>
          <w:b/>
          <w:bCs/>
          <w:color w:val="000000"/>
        </w:rPr>
        <w:t>Секретарь Совета:</w:t>
      </w:r>
      <w:bookmarkEnd w:id="8"/>
      <w:r w:rsidR="0068698C" w:rsidRPr="00D56185">
        <w:rPr>
          <w:rStyle w:val="31"/>
          <w:b/>
          <w:bCs/>
          <w:color w:val="000000"/>
        </w:rPr>
        <w:t xml:space="preserve"> </w:t>
      </w:r>
      <w:r w:rsidR="0068698C" w:rsidRPr="00D56185">
        <w:rPr>
          <w:rStyle w:val="31"/>
          <w:bCs/>
          <w:color w:val="000000"/>
        </w:rPr>
        <w:t>Синицына У</w:t>
      </w:r>
      <w:r w:rsidR="00F9481E" w:rsidRPr="00D56185">
        <w:rPr>
          <w:rStyle w:val="31"/>
          <w:bCs/>
          <w:color w:val="000000"/>
        </w:rPr>
        <w:t>льяна Олеговна</w:t>
      </w:r>
      <w:r w:rsidR="0068698C" w:rsidRPr="00D56185">
        <w:rPr>
          <w:rStyle w:val="31"/>
          <w:b/>
          <w:bCs/>
          <w:color w:val="000000"/>
        </w:rPr>
        <w:t xml:space="preserve"> </w:t>
      </w:r>
      <w:r w:rsidR="0068698C" w:rsidRPr="00D56185">
        <w:rPr>
          <w:rStyle w:val="31"/>
          <w:bCs/>
          <w:color w:val="000000"/>
        </w:rPr>
        <w:t>(специалист Управления образования)</w:t>
      </w:r>
    </w:p>
    <w:p w:rsidR="00A60696" w:rsidRPr="00D56185" w:rsidRDefault="00A60696" w:rsidP="000D4E70">
      <w:pPr>
        <w:pStyle w:val="32"/>
        <w:keepNext/>
        <w:keepLines/>
        <w:shd w:val="clear" w:color="auto" w:fill="auto"/>
        <w:spacing w:before="0" w:after="0" w:line="240" w:lineRule="auto"/>
        <w:jc w:val="both"/>
        <w:outlineLvl w:val="9"/>
      </w:pPr>
    </w:p>
    <w:p w:rsidR="009A05BA" w:rsidRPr="00D56185" w:rsidRDefault="009A05BA" w:rsidP="000D4E70">
      <w:pPr>
        <w:pStyle w:val="32"/>
        <w:keepNext/>
        <w:keepLines/>
        <w:shd w:val="clear" w:color="auto" w:fill="auto"/>
        <w:spacing w:before="0" w:after="0" w:line="240" w:lineRule="auto"/>
        <w:jc w:val="both"/>
        <w:outlineLvl w:val="9"/>
        <w:rPr>
          <w:rStyle w:val="31"/>
          <w:b/>
          <w:bCs/>
          <w:color w:val="000000"/>
        </w:rPr>
      </w:pPr>
      <w:bookmarkStart w:id="9" w:name="bookmark10"/>
      <w:r w:rsidRPr="00D56185">
        <w:rPr>
          <w:rStyle w:val="31"/>
          <w:b/>
          <w:bCs/>
          <w:color w:val="000000"/>
        </w:rPr>
        <w:t>Члены Совета:</w:t>
      </w:r>
      <w:bookmarkEnd w:id="9"/>
    </w:p>
    <w:p w:rsidR="008E2D5F" w:rsidRPr="00D56185" w:rsidRDefault="008E2D5F" w:rsidP="008E2D5F">
      <w:pPr>
        <w:numPr>
          <w:ilvl w:val="0"/>
          <w:numId w:val="18"/>
        </w:numPr>
        <w:shd w:val="clear" w:color="auto" w:fill="FFFFFF"/>
        <w:spacing w:before="281"/>
        <w:ind w:right="7"/>
        <w:jc w:val="both"/>
        <w:rPr>
          <w:sz w:val="26"/>
          <w:szCs w:val="26"/>
        </w:rPr>
      </w:pPr>
      <w:proofErr w:type="spellStart"/>
      <w:r w:rsidRPr="00D56185">
        <w:rPr>
          <w:sz w:val="26"/>
          <w:szCs w:val="26"/>
        </w:rPr>
        <w:t>Бебенина</w:t>
      </w:r>
      <w:proofErr w:type="spellEnd"/>
      <w:r w:rsidRPr="00D56185">
        <w:rPr>
          <w:sz w:val="26"/>
          <w:szCs w:val="26"/>
        </w:rPr>
        <w:t xml:space="preserve"> О</w:t>
      </w:r>
      <w:r w:rsidR="00F9481E" w:rsidRPr="00D56185">
        <w:rPr>
          <w:sz w:val="26"/>
          <w:szCs w:val="26"/>
        </w:rPr>
        <w:t xml:space="preserve">льга </w:t>
      </w:r>
      <w:r w:rsidRPr="00D56185">
        <w:rPr>
          <w:sz w:val="26"/>
          <w:szCs w:val="26"/>
        </w:rPr>
        <w:t>А</w:t>
      </w:r>
      <w:r w:rsidR="00F9481E" w:rsidRPr="00D56185">
        <w:rPr>
          <w:sz w:val="26"/>
          <w:szCs w:val="26"/>
        </w:rPr>
        <w:t>натольевна</w:t>
      </w:r>
      <w:r w:rsidRPr="00D56185">
        <w:rPr>
          <w:sz w:val="26"/>
          <w:szCs w:val="26"/>
        </w:rPr>
        <w:t xml:space="preserve"> (заведующая РМК)</w:t>
      </w:r>
    </w:p>
    <w:p w:rsidR="008E2D5F" w:rsidRPr="00D56185" w:rsidRDefault="008E2D5F" w:rsidP="008E2D5F">
      <w:pPr>
        <w:numPr>
          <w:ilvl w:val="0"/>
          <w:numId w:val="18"/>
        </w:numPr>
        <w:shd w:val="clear" w:color="auto" w:fill="FFFFFF"/>
        <w:spacing w:before="281"/>
        <w:ind w:right="7"/>
        <w:jc w:val="both"/>
        <w:rPr>
          <w:sz w:val="26"/>
          <w:szCs w:val="26"/>
        </w:rPr>
      </w:pPr>
      <w:proofErr w:type="spellStart"/>
      <w:r w:rsidRPr="00D56185">
        <w:rPr>
          <w:sz w:val="26"/>
          <w:szCs w:val="26"/>
        </w:rPr>
        <w:t>Лебедкин</w:t>
      </w:r>
      <w:proofErr w:type="spellEnd"/>
      <w:r w:rsidRPr="00D56185">
        <w:rPr>
          <w:sz w:val="26"/>
          <w:szCs w:val="26"/>
        </w:rPr>
        <w:t xml:space="preserve"> С</w:t>
      </w:r>
      <w:r w:rsidR="00F9481E" w:rsidRPr="00D56185">
        <w:rPr>
          <w:sz w:val="26"/>
          <w:szCs w:val="26"/>
        </w:rPr>
        <w:t xml:space="preserve">ергей </w:t>
      </w:r>
      <w:r w:rsidRPr="00D56185">
        <w:rPr>
          <w:sz w:val="26"/>
          <w:szCs w:val="26"/>
        </w:rPr>
        <w:t>В</w:t>
      </w:r>
      <w:r w:rsidR="00F9481E" w:rsidRPr="00D56185">
        <w:rPr>
          <w:sz w:val="26"/>
          <w:szCs w:val="26"/>
        </w:rPr>
        <w:t>ладимирович</w:t>
      </w:r>
      <w:r w:rsidRPr="00D56185">
        <w:rPr>
          <w:sz w:val="26"/>
          <w:szCs w:val="26"/>
        </w:rPr>
        <w:t xml:space="preserve"> (специалист Управления образования)</w:t>
      </w:r>
    </w:p>
    <w:p w:rsidR="008E2D5F" w:rsidRPr="00D56185" w:rsidRDefault="008E2D5F" w:rsidP="008E2D5F">
      <w:pPr>
        <w:numPr>
          <w:ilvl w:val="0"/>
          <w:numId w:val="18"/>
        </w:numPr>
        <w:shd w:val="clear" w:color="auto" w:fill="FFFFFF"/>
        <w:spacing w:before="281"/>
        <w:ind w:right="7"/>
        <w:jc w:val="both"/>
        <w:rPr>
          <w:sz w:val="26"/>
          <w:szCs w:val="26"/>
        </w:rPr>
      </w:pPr>
      <w:r w:rsidRPr="00D56185">
        <w:rPr>
          <w:sz w:val="26"/>
          <w:szCs w:val="26"/>
        </w:rPr>
        <w:t>Глазырина Е</w:t>
      </w:r>
      <w:r w:rsidR="00F9481E" w:rsidRPr="00D56185">
        <w:rPr>
          <w:sz w:val="26"/>
          <w:szCs w:val="26"/>
        </w:rPr>
        <w:t xml:space="preserve">лена </w:t>
      </w:r>
      <w:r w:rsidRPr="00D56185">
        <w:rPr>
          <w:sz w:val="26"/>
          <w:szCs w:val="26"/>
        </w:rPr>
        <w:t>А</w:t>
      </w:r>
      <w:r w:rsidR="00F9481E" w:rsidRPr="00D56185">
        <w:rPr>
          <w:sz w:val="26"/>
          <w:szCs w:val="26"/>
        </w:rPr>
        <w:t>лександровна</w:t>
      </w:r>
      <w:r w:rsidRPr="00D56185">
        <w:rPr>
          <w:sz w:val="26"/>
          <w:szCs w:val="26"/>
        </w:rPr>
        <w:t xml:space="preserve"> (начальник ПЭО)</w:t>
      </w:r>
    </w:p>
    <w:p w:rsidR="00F9481E" w:rsidRPr="00D56185" w:rsidRDefault="00F9481E" w:rsidP="008E2D5F">
      <w:pPr>
        <w:numPr>
          <w:ilvl w:val="0"/>
          <w:numId w:val="18"/>
        </w:numPr>
        <w:shd w:val="clear" w:color="auto" w:fill="FFFFFF"/>
        <w:spacing w:before="281"/>
        <w:ind w:right="7"/>
        <w:jc w:val="both"/>
        <w:rPr>
          <w:sz w:val="26"/>
          <w:szCs w:val="26"/>
        </w:rPr>
      </w:pPr>
      <w:r w:rsidRPr="00D56185">
        <w:rPr>
          <w:sz w:val="26"/>
          <w:szCs w:val="26"/>
        </w:rPr>
        <w:t xml:space="preserve">Панова Алла Николаевна (директор МАОУ </w:t>
      </w:r>
      <w:proofErr w:type="spellStart"/>
      <w:r w:rsidRPr="00D56185">
        <w:rPr>
          <w:sz w:val="26"/>
          <w:szCs w:val="26"/>
        </w:rPr>
        <w:t>Альмяковской</w:t>
      </w:r>
      <w:proofErr w:type="spellEnd"/>
      <w:r w:rsidRPr="00D56185">
        <w:rPr>
          <w:sz w:val="26"/>
          <w:szCs w:val="26"/>
        </w:rPr>
        <w:t xml:space="preserve"> ООШ)</w:t>
      </w:r>
    </w:p>
    <w:p w:rsidR="00F9481E" w:rsidRPr="00D56185" w:rsidRDefault="00F9481E" w:rsidP="00F9481E">
      <w:pPr>
        <w:numPr>
          <w:ilvl w:val="0"/>
          <w:numId w:val="18"/>
        </w:numPr>
        <w:shd w:val="clear" w:color="auto" w:fill="FFFFFF"/>
        <w:spacing w:before="281"/>
        <w:ind w:right="7"/>
        <w:jc w:val="both"/>
        <w:rPr>
          <w:sz w:val="26"/>
          <w:szCs w:val="26"/>
        </w:rPr>
      </w:pPr>
      <w:r w:rsidRPr="00D56185">
        <w:rPr>
          <w:sz w:val="26"/>
          <w:szCs w:val="26"/>
        </w:rPr>
        <w:t xml:space="preserve">Фатеев Владимир Афанасьевич (директор МАОУ </w:t>
      </w:r>
      <w:proofErr w:type="spellStart"/>
      <w:r w:rsidRPr="00D56185">
        <w:rPr>
          <w:sz w:val="26"/>
          <w:szCs w:val="26"/>
        </w:rPr>
        <w:t>Аргат-Юльская</w:t>
      </w:r>
      <w:proofErr w:type="spellEnd"/>
      <w:r w:rsidRPr="00D56185">
        <w:rPr>
          <w:sz w:val="26"/>
          <w:szCs w:val="26"/>
        </w:rPr>
        <w:t xml:space="preserve"> ООШ)</w:t>
      </w:r>
    </w:p>
    <w:p w:rsidR="00A71452" w:rsidRPr="00D56185" w:rsidRDefault="00F9481E" w:rsidP="00F9481E">
      <w:pPr>
        <w:numPr>
          <w:ilvl w:val="0"/>
          <w:numId w:val="18"/>
        </w:numPr>
        <w:shd w:val="clear" w:color="auto" w:fill="FFFFFF"/>
        <w:spacing w:before="281"/>
        <w:ind w:right="7"/>
        <w:jc w:val="both"/>
        <w:rPr>
          <w:sz w:val="26"/>
          <w:szCs w:val="26"/>
        </w:rPr>
      </w:pPr>
      <w:proofErr w:type="spellStart"/>
      <w:r w:rsidRPr="00D56185">
        <w:rPr>
          <w:sz w:val="26"/>
          <w:szCs w:val="26"/>
        </w:rPr>
        <w:t>Бобыкина</w:t>
      </w:r>
      <w:proofErr w:type="spellEnd"/>
      <w:r w:rsidRPr="00D56185">
        <w:rPr>
          <w:sz w:val="26"/>
          <w:szCs w:val="26"/>
        </w:rPr>
        <w:t xml:space="preserve"> Татьяна Геннадьевна (директор М</w:t>
      </w:r>
      <w:r w:rsidR="00C67E66">
        <w:rPr>
          <w:sz w:val="26"/>
          <w:szCs w:val="26"/>
        </w:rPr>
        <w:t>Б</w:t>
      </w:r>
      <w:r w:rsidRPr="00D56185">
        <w:rPr>
          <w:sz w:val="26"/>
          <w:szCs w:val="26"/>
        </w:rPr>
        <w:t>ОУ «</w:t>
      </w:r>
      <w:proofErr w:type="spellStart"/>
      <w:r w:rsidRPr="00D56185">
        <w:rPr>
          <w:sz w:val="26"/>
          <w:szCs w:val="26"/>
        </w:rPr>
        <w:t>Беляйская</w:t>
      </w:r>
      <w:proofErr w:type="spellEnd"/>
      <w:r w:rsidRPr="00D56185">
        <w:rPr>
          <w:sz w:val="26"/>
          <w:szCs w:val="26"/>
        </w:rPr>
        <w:t xml:space="preserve"> ООШ)</w:t>
      </w:r>
    </w:p>
    <w:p w:rsidR="00F9481E" w:rsidRPr="00D56185" w:rsidRDefault="00F9481E" w:rsidP="00F9481E">
      <w:pPr>
        <w:numPr>
          <w:ilvl w:val="0"/>
          <w:numId w:val="18"/>
        </w:numPr>
        <w:shd w:val="clear" w:color="auto" w:fill="FFFFFF"/>
        <w:spacing w:before="281"/>
        <w:ind w:right="7"/>
        <w:jc w:val="both"/>
        <w:rPr>
          <w:sz w:val="26"/>
          <w:szCs w:val="26"/>
        </w:rPr>
      </w:pPr>
      <w:proofErr w:type="spellStart"/>
      <w:r w:rsidRPr="00D56185">
        <w:rPr>
          <w:sz w:val="26"/>
          <w:szCs w:val="26"/>
        </w:rPr>
        <w:t>Бочарникова</w:t>
      </w:r>
      <w:proofErr w:type="spellEnd"/>
      <w:r w:rsidRPr="00D56185">
        <w:rPr>
          <w:sz w:val="26"/>
          <w:szCs w:val="26"/>
        </w:rPr>
        <w:t xml:space="preserve"> </w:t>
      </w:r>
      <w:proofErr w:type="spellStart"/>
      <w:r w:rsidRPr="00D56185">
        <w:rPr>
          <w:sz w:val="26"/>
          <w:szCs w:val="26"/>
        </w:rPr>
        <w:t>Гульсина</w:t>
      </w:r>
      <w:proofErr w:type="spellEnd"/>
      <w:r w:rsidRPr="00D56185">
        <w:rPr>
          <w:sz w:val="26"/>
          <w:szCs w:val="26"/>
        </w:rPr>
        <w:t xml:space="preserve"> Харитоновна (директор МБОУ </w:t>
      </w:r>
      <w:proofErr w:type="spellStart"/>
      <w:r w:rsidRPr="00D56185">
        <w:rPr>
          <w:sz w:val="26"/>
          <w:szCs w:val="26"/>
        </w:rPr>
        <w:t>Берёзовская</w:t>
      </w:r>
      <w:proofErr w:type="spellEnd"/>
      <w:r w:rsidRPr="00D56185">
        <w:rPr>
          <w:sz w:val="26"/>
          <w:szCs w:val="26"/>
        </w:rPr>
        <w:t xml:space="preserve"> СОШ)</w:t>
      </w:r>
    </w:p>
    <w:p w:rsidR="006F58A2" w:rsidRPr="00D56185" w:rsidRDefault="006F58A2" w:rsidP="00F9481E">
      <w:pPr>
        <w:numPr>
          <w:ilvl w:val="0"/>
          <w:numId w:val="18"/>
        </w:numPr>
        <w:shd w:val="clear" w:color="auto" w:fill="FFFFFF"/>
        <w:spacing w:before="281"/>
        <w:ind w:right="7"/>
        <w:jc w:val="both"/>
        <w:rPr>
          <w:sz w:val="26"/>
          <w:szCs w:val="26"/>
        </w:rPr>
      </w:pPr>
      <w:proofErr w:type="spellStart"/>
      <w:r w:rsidRPr="00D56185">
        <w:rPr>
          <w:sz w:val="26"/>
          <w:szCs w:val="26"/>
        </w:rPr>
        <w:t>Шабунина</w:t>
      </w:r>
      <w:proofErr w:type="spellEnd"/>
      <w:r w:rsidRPr="00D56185">
        <w:rPr>
          <w:sz w:val="26"/>
          <w:szCs w:val="26"/>
        </w:rPr>
        <w:t xml:space="preserve"> Галина Петровна (директор МБОУ </w:t>
      </w:r>
      <w:proofErr w:type="spellStart"/>
      <w:r w:rsidRPr="00D56185">
        <w:rPr>
          <w:sz w:val="26"/>
          <w:szCs w:val="26"/>
        </w:rPr>
        <w:t>Ежинская</w:t>
      </w:r>
      <w:proofErr w:type="spellEnd"/>
      <w:r w:rsidRPr="00D56185">
        <w:rPr>
          <w:sz w:val="26"/>
          <w:szCs w:val="26"/>
        </w:rPr>
        <w:t xml:space="preserve"> ООШ)</w:t>
      </w:r>
    </w:p>
    <w:p w:rsidR="006F58A2" w:rsidRPr="00D56185" w:rsidRDefault="006F58A2" w:rsidP="00F9481E">
      <w:pPr>
        <w:numPr>
          <w:ilvl w:val="0"/>
          <w:numId w:val="18"/>
        </w:numPr>
        <w:shd w:val="clear" w:color="auto" w:fill="FFFFFF"/>
        <w:spacing w:before="281"/>
        <w:ind w:right="7"/>
        <w:jc w:val="both"/>
        <w:rPr>
          <w:sz w:val="26"/>
          <w:szCs w:val="26"/>
        </w:rPr>
      </w:pPr>
      <w:proofErr w:type="spellStart"/>
      <w:r w:rsidRPr="00D56185">
        <w:rPr>
          <w:sz w:val="26"/>
          <w:szCs w:val="26"/>
        </w:rPr>
        <w:t>Рамхин</w:t>
      </w:r>
      <w:proofErr w:type="spellEnd"/>
      <w:r w:rsidRPr="00D56185">
        <w:rPr>
          <w:sz w:val="26"/>
          <w:szCs w:val="26"/>
        </w:rPr>
        <w:t xml:space="preserve"> Евгений Владимирович (директор МБОУ Комсомольская СОШ)</w:t>
      </w:r>
    </w:p>
    <w:p w:rsidR="006F58A2" w:rsidRPr="00D56185" w:rsidRDefault="006F58A2" w:rsidP="00F9481E">
      <w:pPr>
        <w:numPr>
          <w:ilvl w:val="0"/>
          <w:numId w:val="18"/>
        </w:numPr>
        <w:shd w:val="clear" w:color="auto" w:fill="FFFFFF"/>
        <w:spacing w:before="281"/>
        <w:ind w:right="7"/>
        <w:jc w:val="both"/>
        <w:rPr>
          <w:sz w:val="26"/>
          <w:szCs w:val="26"/>
        </w:rPr>
      </w:pPr>
      <w:r w:rsidRPr="00D56185">
        <w:rPr>
          <w:sz w:val="26"/>
          <w:szCs w:val="26"/>
        </w:rPr>
        <w:t xml:space="preserve"> </w:t>
      </w:r>
      <w:proofErr w:type="spellStart"/>
      <w:r w:rsidRPr="00D56185">
        <w:rPr>
          <w:sz w:val="26"/>
          <w:szCs w:val="26"/>
        </w:rPr>
        <w:t>Москвичекова</w:t>
      </w:r>
      <w:proofErr w:type="spellEnd"/>
      <w:r w:rsidRPr="00D56185">
        <w:rPr>
          <w:sz w:val="26"/>
          <w:szCs w:val="26"/>
        </w:rPr>
        <w:t xml:space="preserve"> Надежда Петровна (директор МБОУ </w:t>
      </w:r>
      <w:proofErr w:type="spellStart"/>
      <w:r w:rsidRPr="00D56185">
        <w:rPr>
          <w:sz w:val="26"/>
          <w:szCs w:val="26"/>
        </w:rPr>
        <w:t>Куяновская</w:t>
      </w:r>
      <w:proofErr w:type="spellEnd"/>
      <w:r w:rsidRPr="00D56185">
        <w:rPr>
          <w:sz w:val="26"/>
          <w:szCs w:val="26"/>
        </w:rPr>
        <w:t xml:space="preserve"> СОШ)</w:t>
      </w:r>
    </w:p>
    <w:p w:rsidR="005852DE" w:rsidRPr="00D56185" w:rsidRDefault="006F58A2" w:rsidP="005852DE">
      <w:pPr>
        <w:numPr>
          <w:ilvl w:val="0"/>
          <w:numId w:val="18"/>
        </w:numPr>
        <w:shd w:val="clear" w:color="auto" w:fill="FFFFFF"/>
        <w:spacing w:before="281"/>
        <w:ind w:right="7"/>
        <w:jc w:val="both"/>
        <w:rPr>
          <w:sz w:val="26"/>
          <w:szCs w:val="26"/>
        </w:rPr>
      </w:pPr>
      <w:r w:rsidRPr="00D56185">
        <w:rPr>
          <w:sz w:val="26"/>
          <w:szCs w:val="26"/>
        </w:rPr>
        <w:t xml:space="preserve"> </w:t>
      </w:r>
      <w:r w:rsidR="005852DE" w:rsidRPr="00D56185">
        <w:rPr>
          <w:sz w:val="26"/>
          <w:szCs w:val="26"/>
        </w:rPr>
        <w:t xml:space="preserve">Ефременко Ирина  Николаевна (директор МБОУ </w:t>
      </w:r>
      <w:proofErr w:type="spellStart"/>
      <w:r w:rsidR="005852DE" w:rsidRPr="00D56185">
        <w:rPr>
          <w:sz w:val="26"/>
          <w:szCs w:val="26"/>
        </w:rPr>
        <w:t>Ореховская</w:t>
      </w:r>
      <w:proofErr w:type="spellEnd"/>
      <w:r w:rsidR="005852DE" w:rsidRPr="00D56185">
        <w:rPr>
          <w:sz w:val="26"/>
          <w:szCs w:val="26"/>
        </w:rPr>
        <w:t xml:space="preserve"> СОШ)</w:t>
      </w:r>
    </w:p>
    <w:p w:rsidR="006F58A2" w:rsidRPr="00D56185" w:rsidRDefault="005852DE" w:rsidP="00F9481E">
      <w:pPr>
        <w:numPr>
          <w:ilvl w:val="0"/>
          <w:numId w:val="18"/>
        </w:numPr>
        <w:shd w:val="clear" w:color="auto" w:fill="FFFFFF"/>
        <w:spacing w:before="281"/>
        <w:ind w:right="7"/>
        <w:jc w:val="both"/>
        <w:rPr>
          <w:sz w:val="26"/>
          <w:szCs w:val="26"/>
        </w:rPr>
      </w:pPr>
      <w:r w:rsidRPr="00D56185">
        <w:rPr>
          <w:sz w:val="26"/>
          <w:szCs w:val="26"/>
        </w:rPr>
        <w:t xml:space="preserve"> Козырев Евгений Викторович (</w:t>
      </w:r>
      <w:r w:rsidR="00C67E66" w:rsidRPr="00D56185">
        <w:rPr>
          <w:sz w:val="26"/>
          <w:szCs w:val="26"/>
        </w:rPr>
        <w:t xml:space="preserve">директор </w:t>
      </w:r>
      <w:r w:rsidRPr="00D56185">
        <w:rPr>
          <w:sz w:val="26"/>
          <w:szCs w:val="26"/>
        </w:rPr>
        <w:t>МБОУ ООШ п. Новый)</w:t>
      </w:r>
    </w:p>
    <w:p w:rsidR="009B7BBD" w:rsidRPr="00D56185" w:rsidRDefault="009B7BBD" w:rsidP="00F9481E">
      <w:pPr>
        <w:numPr>
          <w:ilvl w:val="0"/>
          <w:numId w:val="18"/>
        </w:numPr>
        <w:shd w:val="clear" w:color="auto" w:fill="FFFFFF"/>
        <w:spacing w:before="281"/>
        <w:ind w:right="7"/>
        <w:jc w:val="both"/>
        <w:rPr>
          <w:sz w:val="26"/>
          <w:szCs w:val="26"/>
        </w:rPr>
      </w:pPr>
      <w:r w:rsidRPr="00D56185">
        <w:rPr>
          <w:sz w:val="26"/>
          <w:szCs w:val="26"/>
        </w:rPr>
        <w:t xml:space="preserve"> </w:t>
      </w:r>
      <w:proofErr w:type="spellStart"/>
      <w:r w:rsidRPr="00D56185">
        <w:rPr>
          <w:sz w:val="26"/>
          <w:szCs w:val="26"/>
        </w:rPr>
        <w:t>Туркасова</w:t>
      </w:r>
      <w:proofErr w:type="spellEnd"/>
      <w:r w:rsidRPr="00D56185">
        <w:rPr>
          <w:sz w:val="26"/>
          <w:szCs w:val="26"/>
        </w:rPr>
        <w:t xml:space="preserve"> Нина Владимировна (</w:t>
      </w:r>
      <w:r w:rsidR="00C67E66" w:rsidRPr="00D56185">
        <w:rPr>
          <w:sz w:val="26"/>
          <w:szCs w:val="26"/>
        </w:rPr>
        <w:t xml:space="preserve">директор </w:t>
      </w:r>
      <w:r w:rsidRPr="00D56185">
        <w:rPr>
          <w:sz w:val="26"/>
          <w:szCs w:val="26"/>
        </w:rPr>
        <w:t>МБОУ Первомайская СОШ)</w:t>
      </w:r>
    </w:p>
    <w:p w:rsidR="009B7BBD" w:rsidRPr="00D56185" w:rsidRDefault="009B7BBD" w:rsidP="00F9481E">
      <w:pPr>
        <w:numPr>
          <w:ilvl w:val="0"/>
          <w:numId w:val="18"/>
        </w:numPr>
        <w:shd w:val="clear" w:color="auto" w:fill="FFFFFF"/>
        <w:spacing w:before="281"/>
        <w:ind w:right="7"/>
        <w:jc w:val="both"/>
        <w:rPr>
          <w:sz w:val="26"/>
          <w:szCs w:val="26"/>
        </w:rPr>
      </w:pPr>
      <w:r w:rsidRPr="00D56185">
        <w:rPr>
          <w:sz w:val="26"/>
          <w:szCs w:val="26"/>
        </w:rPr>
        <w:t xml:space="preserve"> Дудкина Наталья Васильевна (</w:t>
      </w:r>
      <w:r w:rsidR="00C67E66" w:rsidRPr="00D56185">
        <w:rPr>
          <w:sz w:val="26"/>
          <w:szCs w:val="26"/>
        </w:rPr>
        <w:t xml:space="preserve">директор </w:t>
      </w:r>
      <w:r w:rsidRPr="00D56185">
        <w:rPr>
          <w:sz w:val="26"/>
          <w:szCs w:val="26"/>
        </w:rPr>
        <w:t xml:space="preserve">МАОУ </w:t>
      </w:r>
      <w:proofErr w:type="spellStart"/>
      <w:r w:rsidRPr="00D56185">
        <w:rPr>
          <w:sz w:val="26"/>
          <w:szCs w:val="26"/>
        </w:rPr>
        <w:t>Сергеевская</w:t>
      </w:r>
      <w:proofErr w:type="spellEnd"/>
      <w:r w:rsidRPr="00D56185">
        <w:rPr>
          <w:sz w:val="26"/>
          <w:szCs w:val="26"/>
        </w:rPr>
        <w:t xml:space="preserve"> СОШ)</w:t>
      </w:r>
    </w:p>
    <w:p w:rsidR="009B7BBD" w:rsidRPr="00D56185" w:rsidRDefault="009B7BBD" w:rsidP="00F9481E">
      <w:pPr>
        <w:numPr>
          <w:ilvl w:val="0"/>
          <w:numId w:val="18"/>
        </w:numPr>
        <w:shd w:val="clear" w:color="auto" w:fill="FFFFFF"/>
        <w:spacing w:before="281"/>
        <w:ind w:right="7"/>
        <w:jc w:val="both"/>
        <w:rPr>
          <w:sz w:val="26"/>
          <w:szCs w:val="26"/>
        </w:rPr>
      </w:pPr>
      <w:r w:rsidRPr="00D56185">
        <w:rPr>
          <w:sz w:val="26"/>
          <w:szCs w:val="26"/>
        </w:rPr>
        <w:t xml:space="preserve"> Алина Оксана Викторовна (</w:t>
      </w:r>
      <w:r w:rsidR="00C67E66" w:rsidRPr="00D56185">
        <w:rPr>
          <w:sz w:val="26"/>
          <w:szCs w:val="26"/>
        </w:rPr>
        <w:t xml:space="preserve">директор </w:t>
      </w:r>
      <w:r w:rsidRPr="00D56185">
        <w:rPr>
          <w:sz w:val="26"/>
          <w:szCs w:val="26"/>
        </w:rPr>
        <w:t xml:space="preserve">МБОУ </w:t>
      </w:r>
      <w:proofErr w:type="spellStart"/>
      <w:r w:rsidRPr="00D56185">
        <w:rPr>
          <w:sz w:val="26"/>
          <w:szCs w:val="26"/>
        </w:rPr>
        <w:t>Торбеевская</w:t>
      </w:r>
      <w:proofErr w:type="spellEnd"/>
      <w:r w:rsidRPr="00D56185">
        <w:rPr>
          <w:sz w:val="26"/>
          <w:szCs w:val="26"/>
        </w:rPr>
        <w:t xml:space="preserve"> ООШ)</w:t>
      </w:r>
    </w:p>
    <w:p w:rsidR="009B7BBD" w:rsidRPr="00D56185" w:rsidRDefault="009B7BBD" w:rsidP="00F9481E">
      <w:pPr>
        <w:numPr>
          <w:ilvl w:val="0"/>
          <w:numId w:val="18"/>
        </w:numPr>
        <w:shd w:val="clear" w:color="auto" w:fill="FFFFFF"/>
        <w:spacing w:before="281"/>
        <w:ind w:right="7"/>
        <w:jc w:val="both"/>
        <w:rPr>
          <w:sz w:val="26"/>
          <w:szCs w:val="26"/>
        </w:rPr>
      </w:pPr>
      <w:r w:rsidRPr="00D56185">
        <w:rPr>
          <w:sz w:val="26"/>
          <w:szCs w:val="26"/>
        </w:rPr>
        <w:t xml:space="preserve"> </w:t>
      </w:r>
      <w:proofErr w:type="spellStart"/>
      <w:r w:rsidRPr="00D56185">
        <w:rPr>
          <w:sz w:val="26"/>
          <w:szCs w:val="26"/>
        </w:rPr>
        <w:t>Скирточенко</w:t>
      </w:r>
      <w:proofErr w:type="spellEnd"/>
      <w:r w:rsidRPr="00D56185">
        <w:rPr>
          <w:sz w:val="26"/>
          <w:szCs w:val="26"/>
        </w:rPr>
        <w:t xml:space="preserve"> Иван Анатольевич (</w:t>
      </w:r>
      <w:r w:rsidR="00C67E66" w:rsidRPr="00D56185">
        <w:rPr>
          <w:sz w:val="26"/>
          <w:szCs w:val="26"/>
        </w:rPr>
        <w:t xml:space="preserve">директор </w:t>
      </w:r>
      <w:r w:rsidRPr="00D56185">
        <w:rPr>
          <w:sz w:val="26"/>
          <w:szCs w:val="26"/>
        </w:rPr>
        <w:t xml:space="preserve">МАОУ </w:t>
      </w:r>
      <w:proofErr w:type="spellStart"/>
      <w:r w:rsidRPr="00D56185">
        <w:rPr>
          <w:sz w:val="26"/>
          <w:szCs w:val="26"/>
        </w:rPr>
        <w:t>Туендатская</w:t>
      </w:r>
      <w:proofErr w:type="spellEnd"/>
      <w:r w:rsidRPr="00D56185">
        <w:rPr>
          <w:sz w:val="26"/>
          <w:szCs w:val="26"/>
        </w:rPr>
        <w:t xml:space="preserve"> ООШ)</w:t>
      </w:r>
    </w:p>
    <w:p w:rsidR="009B7BBD" w:rsidRPr="00D56185" w:rsidRDefault="00C67E66" w:rsidP="00F9481E">
      <w:pPr>
        <w:numPr>
          <w:ilvl w:val="0"/>
          <w:numId w:val="18"/>
        </w:numPr>
        <w:shd w:val="clear" w:color="auto" w:fill="FFFFFF"/>
        <w:spacing w:before="281"/>
        <w:ind w:right="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Широких</w:t>
      </w:r>
      <w:proofErr w:type="gramEnd"/>
      <w:r>
        <w:rPr>
          <w:sz w:val="26"/>
          <w:szCs w:val="26"/>
        </w:rPr>
        <w:t xml:space="preserve"> Алла Юрьевна</w:t>
      </w:r>
      <w:r w:rsidR="009B7BBD" w:rsidRPr="00D56185">
        <w:rPr>
          <w:sz w:val="26"/>
          <w:szCs w:val="26"/>
        </w:rPr>
        <w:t xml:space="preserve"> (</w:t>
      </w:r>
      <w:r w:rsidRPr="00D56185">
        <w:rPr>
          <w:sz w:val="26"/>
          <w:szCs w:val="26"/>
        </w:rPr>
        <w:t xml:space="preserve">директор </w:t>
      </w:r>
      <w:r w:rsidR="00D56185" w:rsidRPr="00D56185">
        <w:rPr>
          <w:sz w:val="26"/>
          <w:szCs w:val="26"/>
        </w:rPr>
        <w:t>МАОУ Улу-</w:t>
      </w:r>
      <w:proofErr w:type="spellStart"/>
      <w:r>
        <w:rPr>
          <w:sz w:val="26"/>
          <w:szCs w:val="26"/>
        </w:rPr>
        <w:t>Юл</w:t>
      </w:r>
      <w:r w:rsidR="009B7BBD" w:rsidRPr="00D56185">
        <w:rPr>
          <w:sz w:val="26"/>
          <w:szCs w:val="26"/>
        </w:rPr>
        <w:t>ьская</w:t>
      </w:r>
      <w:proofErr w:type="spellEnd"/>
      <w:r w:rsidR="009B7BBD" w:rsidRPr="00D56185">
        <w:rPr>
          <w:sz w:val="26"/>
          <w:szCs w:val="26"/>
        </w:rPr>
        <w:t xml:space="preserve"> СОШ)</w:t>
      </w:r>
    </w:p>
    <w:p w:rsidR="009B7BBD" w:rsidRPr="00D56185" w:rsidRDefault="00D56185" w:rsidP="00F9481E">
      <w:pPr>
        <w:numPr>
          <w:ilvl w:val="0"/>
          <w:numId w:val="18"/>
        </w:numPr>
        <w:shd w:val="clear" w:color="auto" w:fill="FFFFFF"/>
        <w:spacing w:before="281"/>
        <w:ind w:right="7"/>
        <w:jc w:val="both"/>
        <w:rPr>
          <w:sz w:val="26"/>
          <w:szCs w:val="26"/>
        </w:rPr>
      </w:pPr>
      <w:r w:rsidRPr="00D56185">
        <w:rPr>
          <w:sz w:val="26"/>
          <w:szCs w:val="26"/>
        </w:rPr>
        <w:t xml:space="preserve"> Баранова Ольга Васильевна (</w:t>
      </w:r>
      <w:r w:rsidR="00D63D35">
        <w:rPr>
          <w:sz w:val="26"/>
          <w:szCs w:val="26"/>
        </w:rPr>
        <w:t>заведующая</w:t>
      </w:r>
      <w:r w:rsidR="00C67E66" w:rsidRPr="00D56185">
        <w:rPr>
          <w:sz w:val="26"/>
          <w:szCs w:val="26"/>
        </w:rPr>
        <w:t xml:space="preserve"> </w:t>
      </w:r>
      <w:r w:rsidRPr="00D56185">
        <w:rPr>
          <w:sz w:val="26"/>
          <w:szCs w:val="26"/>
        </w:rPr>
        <w:t>МБДОУ Улу-</w:t>
      </w:r>
      <w:proofErr w:type="spellStart"/>
      <w:r w:rsidRPr="00D56185">
        <w:rPr>
          <w:sz w:val="26"/>
          <w:szCs w:val="26"/>
        </w:rPr>
        <w:t>Юльский</w:t>
      </w:r>
      <w:proofErr w:type="spellEnd"/>
      <w:r w:rsidRPr="00D56185">
        <w:rPr>
          <w:sz w:val="26"/>
          <w:szCs w:val="26"/>
        </w:rPr>
        <w:t xml:space="preserve"> детский сад)</w:t>
      </w:r>
    </w:p>
    <w:p w:rsidR="009B7BBD" w:rsidRPr="00D56185" w:rsidRDefault="009B7BBD" w:rsidP="00F9481E">
      <w:pPr>
        <w:numPr>
          <w:ilvl w:val="0"/>
          <w:numId w:val="18"/>
        </w:numPr>
        <w:shd w:val="clear" w:color="auto" w:fill="FFFFFF"/>
        <w:spacing w:before="281"/>
        <w:ind w:right="7"/>
        <w:jc w:val="both"/>
        <w:rPr>
          <w:sz w:val="26"/>
          <w:szCs w:val="26"/>
        </w:rPr>
      </w:pPr>
      <w:r w:rsidRPr="00D56185">
        <w:rPr>
          <w:sz w:val="26"/>
          <w:szCs w:val="26"/>
        </w:rPr>
        <w:lastRenderedPageBreak/>
        <w:t xml:space="preserve"> </w:t>
      </w:r>
      <w:proofErr w:type="spellStart"/>
      <w:r w:rsidRPr="00D56185">
        <w:rPr>
          <w:sz w:val="26"/>
          <w:szCs w:val="26"/>
        </w:rPr>
        <w:t>Истигечева</w:t>
      </w:r>
      <w:proofErr w:type="spellEnd"/>
      <w:r w:rsidRPr="00D56185">
        <w:rPr>
          <w:sz w:val="26"/>
          <w:szCs w:val="26"/>
        </w:rPr>
        <w:t xml:space="preserve"> Ирина Викторовна (</w:t>
      </w:r>
      <w:r w:rsidR="00D63D35">
        <w:rPr>
          <w:sz w:val="26"/>
          <w:szCs w:val="26"/>
        </w:rPr>
        <w:t>заведующая</w:t>
      </w:r>
      <w:r w:rsidR="00D63D35" w:rsidRPr="00D56185">
        <w:rPr>
          <w:sz w:val="26"/>
          <w:szCs w:val="26"/>
        </w:rPr>
        <w:t xml:space="preserve"> </w:t>
      </w:r>
      <w:r w:rsidRPr="00D56185">
        <w:rPr>
          <w:sz w:val="26"/>
          <w:szCs w:val="26"/>
        </w:rPr>
        <w:t>МБДОУ детский сад «Сказка»)</w:t>
      </w:r>
    </w:p>
    <w:p w:rsidR="009B7BBD" w:rsidRPr="00D56185" w:rsidRDefault="009B7BBD" w:rsidP="00F9481E">
      <w:pPr>
        <w:numPr>
          <w:ilvl w:val="0"/>
          <w:numId w:val="18"/>
        </w:numPr>
        <w:shd w:val="clear" w:color="auto" w:fill="FFFFFF"/>
        <w:spacing w:before="281"/>
        <w:ind w:right="7"/>
        <w:jc w:val="both"/>
        <w:rPr>
          <w:sz w:val="26"/>
          <w:szCs w:val="26"/>
        </w:rPr>
      </w:pPr>
      <w:r w:rsidRPr="00D56185">
        <w:rPr>
          <w:sz w:val="26"/>
          <w:szCs w:val="26"/>
        </w:rPr>
        <w:t xml:space="preserve"> Захарова Ирина Геннадьевна (</w:t>
      </w:r>
      <w:r w:rsidR="00D63D35">
        <w:rPr>
          <w:sz w:val="26"/>
          <w:szCs w:val="26"/>
        </w:rPr>
        <w:t>заведующая</w:t>
      </w:r>
      <w:r w:rsidR="00D63D35" w:rsidRPr="00D56185">
        <w:rPr>
          <w:sz w:val="26"/>
          <w:szCs w:val="26"/>
        </w:rPr>
        <w:t xml:space="preserve"> </w:t>
      </w:r>
      <w:r w:rsidRPr="00D56185">
        <w:rPr>
          <w:sz w:val="26"/>
          <w:szCs w:val="26"/>
        </w:rPr>
        <w:t>МБДОУ детский сад «Березка»)</w:t>
      </w:r>
    </w:p>
    <w:p w:rsidR="009B7BBD" w:rsidRPr="00D56185" w:rsidRDefault="009B7BBD" w:rsidP="00F9481E">
      <w:pPr>
        <w:numPr>
          <w:ilvl w:val="0"/>
          <w:numId w:val="18"/>
        </w:numPr>
        <w:shd w:val="clear" w:color="auto" w:fill="FFFFFF"/>
        <w:spacing w:before="281"/>
        <w:ind w:right="7"/>
        <w:jc w:val="both"/>
        <w:rPr>
          <w:sz w:val="26"/>
          <w:szCs w:val="26"/>
        </w:rPr>
      </w:pPr>
      <w:r w:rsidRPr="00D56185">
        <w:rPr>
          <w:sz w:val="26"/>
          <w:szCs w:val="26"/>
        </w:rPr>
        <w:t xml:space="preserve"> </w:t>
      </w:r>
      <w:proofErr w:type="spellStart"/>
      <w:r w:rsidRPr="00D56185">
        <w:rPr>
          <w:sz w:val="26"/>
          <w:szCs w:val="26"/>
        </w:rPr>
        <w:t>Сухно</w:t>
      </w:r>
      <w:proofErr w:type="spellEnd"/>
      <w:r w:rsidRPr="00D56185">
        <w:rPr>
          <w:sz w:val="26"/>
          <w:szCs w:val="26"/>
        </w:rPr>
        <w:t xml:space="preserve"> Наталья Николаевна (</w:t>
      </w:r>
      <w:r w:rsidR="00D63D35">
        <w:rPr>
          <w:sz w:val="26"/>
          <w:szCs w:val="26"/>
        </w:rPr>
        <w:t>заведующая</w:t>
      </w:r>
      <w:r w:rsidR="00D63D35" w:rsidRPr="00D56185">
        <w:rPr>
          <w:sz w:val="26"/>
          <w:szCs w:val="26"/>
        </w:rPr>
        <w:t xml:space="preserve"> </w:t>
      </w:r>
      <w:r w:rsidRPr="00D56185">
        <w:rPr>
          <w:sz w:val="26"/>
          <w:szCs w:val="26"/>
        </w:rPr>
        <w:t>МАДОУ детский сад «Родничок»)</w:t>
      </w:r>
    </w:p>
    <w:p w:rsidR="006F58A2" w:rsidRPr="00D56185" w:rsidRDefault="006F58A2" w:rsidP="00F9481E">
      <w:pPr>
        <w:numPr>
          <w:ilvl w:val="0"/>
          <w:numId w:val="18"/>
        </w:numPr>
        <w:shd w:val="clear" w:color="auto" w:fill="FFFFFF"/>
        <w:spacing w:before="281"/>
        <w:ind w:right="7"/>
        <w:jc w:val="both"/>
        <w:rPr>
          <w:sz w:val="26"/>
          <w:szCs w:val="26"/>
        </w:rPr>
      </w:pPr>
      <w:r w:rsidRPr="00D56185">
        <w:rPr>
          <w:sz w:val="26"/>
          <w:szCs w:val="26"/>
        </w:rPr>
        <w:t xml:space="preserve"> </w:t>
      </w:r>
      <w:proofErr w:type="spellStart"/>
      <w:r w:rsidRPr="00D56185">
        <w:rPr>
          <w:sz w:val="26"/>
          <w:szCs w:val="26"/>
        </w:rPr>
        <w:t>Новокшонова</w:t>
      </w:r>
      <w:proofErr w:type="spellEnd"/>
      <w:r w:rsidRPr="00D56185">
        <w:rPr>
          <w:sz w:val="26"/>
          <w:szCs w:val="26"/>
        </w:rPr>
        <w:t xml:space="preserve"> Светлана Владимировна (заведующая МБДОУ </w:t>
      </w:r>
      <w:proofErr w:type="spellStart"/>
      <w:r w:rsidRPr="00D56185">
        <w:rPr>
          <w:sz w:val="26"/>
          <w:szCs w:val="26"/>
        </w:rPr>
        <w:t>Ореховский</w:t>
      </w:r>
      <w:proofErr w:type="spellEnd"/>
      <w:r w:rsidRPr="00D56185">
        <w:rPr>
          <w:sz w:val="26"/>
          <w:szCs w:val="26"/>
        </w:rPr>
        <w:t xml:space="preserve"> детский сад)</w:t>
      </w:r>
    </w:p>
    <w:p w:rsidR="006F58A2" w:rsidRPr="00D56185" w:rsidRDefault="006F58A2" w:rsidP="00F9481E">
      <w:pPr>
        <w:numPr>
          <w:ilvl w:val="0"/>
          <w:numId w:val="18"/>
        </w:numPr>
        <w:shd w:val="clear" w:color="auto" w:fill="FFFFFF"/>
        <w:spacing w:before="281"/>
        <w:ind w:right="7"/>
        <w:jc w:val="both"/>
        <w:rPr>
          <w:sz w:val="26"/>
          <w:szCs w:val="26"/>
        </w:rPr>
      </w:pPr>
      <w:r w:rsidRPr="00D56185">
        <w:rPr>
          <w:sz w:val="26"/>
          <w:szCs w:val="26"/>
        </w:rPr>
        <w:t xml:space="preserve"> Карасева Татьяна Васильевна (заведующая МБДОУ Комсомольский детский сад)</w:t>
      </w:r>
    </w:p>
    <w:p w:rsidR="00D56185" w:rsidRPr="00D56185" w:rsidRDefault="00D56185" w:rsidP="00F9481E">
      <w:pPr>
        <w:numPr>
          <w:ilvl w:val="0"/>
          <w:numId w:val="18"/>
        </w:numPr>
        <w:shd w:val="clear" w:color="auto" w:fill="FFFFFF"/>
        <w:spacing w:before="281"/>
        <w:ind w:right="7"/>
        <w:jc w:val="both"/>
        <w:rPr>
          <w:sz w:val="26"/>
          <w:szCs w:val="26"/>
        </w:rPr>
      </w:pPr>
      <w:r w:rsidRPr="00D56185">
        <w:rPr>
          <w:sz w:val="26"/>
          <w:szCs w:val="26"/>
        </w:rPr>
        <w:t xml:space="preserve"> Кротова Наталья Анатольевна (</w:t>
      </w:r>
      <w:r w:rsidR="00D63D35">
        <w:rPr>
          <w:sz w:val="26"/>
          <w:szCs w:val="26"/>
        </w:rPr>
        <w:t xml:space="preserve">директор </w:t>
      </w:r>
      <w:r w:rsidRPr="00D56185">
        <w:rPr>
          <w:sz w:val="26"/>
          <w:szCs w:val="26"/>
        </w:rPr>
        <w:t>МБОУДО ЦДОД )</w:t>
      </w:r>
    </w:p>
    <w:p w:rsidR="00F9481E" w:rsidRPr="00D56185" w:rsidRDefault="006F58A2" w:rsidP="00F9481E">
      <w:pPr>
        <w:numPr>
          <w:ilvl w:val="0"/>
          <w:numId w:val="18"/>
        </w:numPr>
        <w:shd w:val="clear" w:color="auto" w:fill="FFFFFF"/>
        <w:spacing w:before="281"/>
        <w:ind w:right="7"/>
        <w:jc w:val="both"/>
        <w:rPr>
          <w:rStyle w:val="31"/>
          <w:b w:val="0"/>
          <w:bCs w:val="0"/>
          <w:shd w:val="clear" w:color="auto" w:fill="auto"/>
        </w:rPr>
      </w:pPr>
      <w:r w:rsidRPr="00D56185">
        <w:rPr>
          <w:sz w:val="26"/>
          <w:szCs w:val="26"/>
        </w:rPr>
        <w:t xml:space="preserve"> </w:t>
      </w:r>
      <w:proofErr w:type="spellStart"/>
      <w:r w:rsidR="00F9481E" w:rsidRPr="00D56185">
        <w:rPr>
          <w:sz w:val="26"/>
          <w:szCs w:val="26"/>
        </w:rPr>
        <w:t>Вялов</w:t>
      </w:r>
      <w:proofErr w:type="spellEnd"/>
      <w:r w:rsidR="00F9481E" w:rsidRPr="00D56185">
        <w:rPr>
          <w:sz w:val="26"/>
          <w:szCs w:val="26"/>
        </w:rPr>
        <w:t xml:space="preserve"> Василий Васильевич (директор МБОУ ДО</w:t>
      </w:r>
      <w:r w:rsidRPr="00D56185">
        <w:rPr>
          <w:sz w:val="26"/>
          <w:szCs w:val="26"/>
        </w:rPr>
        <w:t xml:space="preserve"> ДЮСШ)</w:t>
      </w:r>
      <w:r w:rsidR="00F9481E" w:rsidRPr="00D56185">
        <w:rPr>
          <w:sz w:val="26"/>
          <w:szCs w:val="26"/>
        </w:rPr>
        <w:t xml:space="preserve"> </w:t>
      </w:r>
    </w:p>
    <w:p w:rsidR="00A71452" w:rsidRPr="00D56185" w:rsidRDefault="00A71452">
      <w:pPr>
        <w:spacing w:after="200" w:line="276" w:lineRule="auto"/>
        <w:rPr>
          <w:rStyle w:val="31"/>
          <w:rFonts w:eastAsiaTheme="minorHAnsi"/>
          <w:b w:val="0"/>
          <w:color w:val="000000"/>
          <w:lang w:eastAsia="en-US"/>
        </w:rPr>
      </w:pPr>
      <w:r w:rsidRPr="00D56185">
        <w:rPr>
          <w:rStyle w:val="31"/>
          <w:bCs w:val="0"/>
          <w:color w:val="000000"/>
        </w:rPr>
        <w:br w:type="page"/>
      </w:r>
    </w:p>
    <w:p w:rsidR="00A71452" w:rsidRPr="00A71452" w:rsidRDefault="00A71452" w:rsidP="000D4E70">
      <w:pPr>
        <w:pStyle w:val="32"/>
        <w:keepNext/>
        <w:keepLines/>
        <w:shd w:val="clear" w:color="auto" w:fill="auto"/>
        <w:spacing w:before="0" w:after="0" w:line="240" w:lineRule="auto"/>
        <w:jc w:val="both"/>
        <w:outlineLvl w:val="9"/>
        <w:rPr>
          <w:b w:val="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6"/>
      </w:tblGrid>
      <w:tr w:rsidR="00A71452" w:rsidRPr="0005447D" w:rsidTr="00A107ED">
        <w:tc>
          <w:tcPr>
            <w:tcW w:w="4784" w:type="dxa"/>
            <w:shd w:val="clear" w:color="auto" w:fill="auto"/>
          </w:tcPr>
          <w:p w:rsidR="00A71452" w:rsidRPr="00A71452" w:rsidRDefault="00A71452" w:rsidP="00A107ED">
            <w:pPr>
              <w:rPr>
                <w:b/>
              </w:rPr>
            </w:pPr>
            <w:r w:rsidRPr="00A71452">
              <w:rPr>
                <w:b/>
              </w:rPr>
              <w:t>УПРАВЛЕНИЕ  ОБРАЗОВАНИЯ</w:t>
            </w:r>
          </w:p>
        </w:tc>
        <w:tc>
          <w:tcPr>
            <w:tcW w:w="4786" w:type="dxa"/>
            <w:shd w:val="clear" w:color="auto" w:fill="auto"/>
          </w:tcPr>
          <w:p w:rsidR="00A71452" w:rsidRPr="00A71452" w:rsidRDefault="00A71452" w:rsidP="00A107ED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714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A71452" w:rsidRPr="0005447D" w:rsidTr="00A107ED">
        <w:tc>
          <w:tcPr>
            <w:tcW w:w="4784" w:type="dxa"/>
            <w:shd w:val="clear" w:color="auto" w:fill="auto"/>
          </w:tcPr>
          <w:p w:rsidR="00A71452" w:rsidRPr="00A71452" w:rsidRDefault="00A71452" w:rsidP="00A107ED">
            <w:r w:rsidRPr="00A71452">
              <w:rPr>
                <w:b/>
              </w:rPr>
              <w:t>АДМИНИСТРАЦИИ  ПЕРВОМАЙСКОГО  РАЙОНА</w:t>
            </w:r>
          </w:p>
        </w:tc>
        <w:tc>
          <w:tcPr>
            <w:tcW w:w="4786" w:type="dxa"/>
            <w:shd w:val="clear" w:color="auto" w:fill="auto"/>
          </w:tcPr>
          <w:p w:rsidR="00A71452" w:rsidRPr="00A71452" w:rsidRDefault="00A71452" w:rsidP="00A107ED">
            <w:pPr>
              <w:pStyle w:val="ConsPlusNonformat"/>
              <w:widowControl/>
              <w:ind w:left="130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71452">
              <w:rPr>
                <w:rFonts w:ascii="Times New Roman" w:hAnsi="Times New Roman" w:cs="Times New Roman"/>
                <w:b/>
                <w:sz w:val="26"/>
                <w:szCs w:val="26"/>
              </w:rPr>
              <w:t>Руководителям образовательных учреждений</w:t>
            </w:r>
          </w:p>
        </w:tc>
      </w:tr>
      <w:tr w:rsidR="00A71452" w:rsidRPr="0005447D" w:rsidTr="00A107ED">
        <w:tc>
          <w:tcPr>
            <w:tcW w:w="4784" w:type="dxa"/>
            <w:shd w:val="clear" w:color="auto" w:fill="auto"/>
          </w:tcPr>
          <w:p w:rsidR="00A71452" w:rsidRPr="00A71452" w:rsidRDefault="00A71452" w:rsidP="00A107E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452" w:rsidRPr="00A71452" w:rsidRDefault="00A71452" w:rsidP="00A107ED">
            <w:pPr>
              <w:pStyle w:val="ConsPlusNonformat"/>
              <w:widowControl/>
              <w:rPr>
                <w:rFonts w:ascii="Times New Roman" w:hAnsi="Times New Roman" w:cs="Times New Roman"/>
                <w:b/>
              </w:rPr>
            </w:pPr>
            <w:r w:rsidRPr="00A71452">
              <w:rPr>
                <w:rFonts w:ascii="Times New Roman" w:hAnsi="Times New Roman" w:cs="Times New Roman"/>
                <w:b/>
              </w:rPr>
              <w:t xml:space="preserve">636930,  Томская область </w:t>
            </w:r>
          </w:p>
          <w:p w:rsidR="00A71452" w:rsidRPr="00A71452" w:rsidRDefault="00A71452" w:rsidP="00A107ED">
            <w:pPr>
              <w:pStyle w:val="ConsPlusNonformat"/>
              <w:widowControl/>
              <w:rPr>
                <w:rFonts w:ascii="Times New Roman" w:hAnsi="Times New Roman" w:cs="Times New Roman"/>
                <w:b/>
              </w:rPr>
            </w:pPr>
            <w:r w:rsidRPr="00A71452">
              <w:rPr>
                <w:rFonts w:ascii="Times New Roman" w:hAnsi="Times New Roman" w:cs="Times New Roman"/>
                <w:b/>
              </w:rPr>
              <w:t>с.  Первомайское, ул. Советская, 1</w:t>
            </w:r>
          </w:p>
          <w:p w:rsidR="00A71452" w:rsidRPr="00A71452" w:rsidRDefault="00A71452" w:rsidP="00A107ED">
            <w:pPr>
              <w:pStyle w:val="ConsPlusNonformat"/>
              <w:widowControl/>
              <w:rPr>
                <w:rStyle w:val="a3"/>
                <w:rFonts w:ascii="Times New Roman" w:hAnsi="Times New Roman" w:cs="Times New Roman"/>
                <w:b/>
              </w:rPr>
            </w:pPr>
            <w:r w:rsidRPr="00A71452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A71452">
              <w:rPr>
                <w:rFonts w:ascii="Times New Roman" w:hAnsi="Times New Roman" w:cs="Times New Roman"/>
                <w:b/>
              </w:rPr>
              <w:t>-</w:t>
            </w:r>
            <w:r w:rsidRPr="00A71452">
              <w:rPr>
                <w:rFonts w:ascii="Times New Roman" w:hAnsi="Times New Roman" w:cs="Times New Roman"/>
                <w:b/>
                <w:lang w:val="en-US"/>
              </w:rPr>
              <w:t>mail</w:t>
            </w:r>
            <w:r w:rsidRPr="00A71452">
              <w:rPr>
                <w:rFonts w:ascii="Times New Roman" w:hAnsi="Times New Roman" w:cs="Times New Roman"/>
                <w:b/>
                <w:color w:val="000000"/>
              </w:rPr>
              <w:t xml:space="preserve">: </w:t>
            </w:r>
            <w:hyperlink r:id="rId6" w:history="1">
              <w:r w:rsidRPr="00A71452">
                <w:rPr>
                  <w:rStyle w:val="a3"/>
                  <w:rFonts w:ascii="Times New Roman" w:hAnsi="Times New Roman" w:cs="Times New Roman"/>
                  <w:b/>
                  <w:lang w:val="en-US"/>
                </w:rPr>
                <w:t>PRYO</w:t>
              </w:r>
              <w:r w:rsidRPr="00A71452">
                <w:rPr>
                  <w:rStyle w:val="a3"/>
                  <w:rFonts w:ascii="Times New Roman" w:hAnsi="Times New Roman" w:cs="Times New Roman"/>
                  <w:b/>
                </w:rPr>
                <w:t>@</w:t>
              </w:r>
              <w:proofErr w:type="spellStart"/>
              <w:r w:rsidRPr="00A71452">
                <w:rPr>
                  <w:rStyle w:val="a3"/>
                  <w:rFonts w:ascii="Times New Roman" w:hAnsi="Times New Roman" w:cs="Times New Roman"/>
                  <w:b/>
                  <w:lang w:val="en-US"/>
                </w:rPr>
                <w:t>sibmail</w:t>
              </w:r>
              <w:proofErr w:type="spellEnd"/>
              <w:r w:rsidRPr="00A71452">
                <w:rPr>
                  <w:rStyle w:val="a3"/>
                  <w:rFonts w:ascii="Times New Roman" w:hAnsi="Times New Roman" w:cs="Times New Roman"/>
                  <w:b/>
                </w:rPr>
                <w:t>.</w:t>
              </w:r>
              <w:r w:rsidRPr="00A71452">
                <w:rPr>
                  <w:rStyle w:val="a3"/>
                  <w:rFonts w:ascii="Times New Roman" w:hAnsi="Times New Roman" w:cs="Times New Roman"/>
                  <w:b/>
                  <w:lang w:val="en-US"/>
                </w:rPr>
                <w:t>com</w:t>
              </w:r>
            </w:hyperlink>
          </w:p>
          <w:p w:rsidR="00A71452" w:rsidRPr="00A71452" w:rsidRDefault="00A71452" w:rsidP="00A107ED">
            <w:pPr>
              <w:rPr>
                <w:b/>
                <w:color w:val="000000"/>
              </w:rPr>
            </w:pPr>
            <w:r w:rsidRPr="00A71452">
              <w:rPr>
                <w:b/>
                <w:color w:val="000000"/>
              </w:rPr>
              <w:t>тел. 2-28-83, /факс/ 2-19-69</w:t>
            </w:r>
          </w:p>
          <w:p w:rsidR="00A71452" w:rsidRPr="00A71452" w:rsidRDefault="00A71452" w:rsidP="00A107ED">
            <w:pPr>
              <w:rPr>
                <w:u w:val="single"/>
              </w:rPr>
            </w:pPr>
          </w:p>
          <w:p w:rsidR="00A71452" w:rsidRPr="00A71452" w:rsidRDefault="00A71452" w:rsidP="00A107ED">
            <w:pPr>
              <w:rPr>
                <w:b/>
                <w:color w:val="000000"/>
              </w:rPr>
            </w:pPr>
            <w:r w:rsidRPr="00A71452">
              <w:rPr>
                <w:u w:val="single"/>
              </w:rPr>
              <w:t>________2014 г. № _______</w:t>
            </w:r>
          </w:p>
          <w:p w:rsidR="00A71452" w:rsidRPr="00A71452" w:rsidRDefault="00A71452" w:rsidP="00A107ED">
            <w:pPr>
              <w:pStyle w:val="ConsPlusNonformat"/>
              <w:widowControl/>
              <w:rPr>
                <w:rFonts w:ascii="Times New Roman" w:hAnsi="Times New Roman" w:cs="Times New Roman"/>
                <w:b/>
              </w:rPr>
            </w:pPr>
          </w:p>
          <w:p w:rsidR="00A71452" w:rsidRPr="00A71452" w:rsidRDefault="00A71452" w:rsidP="00A107E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A71452" w:rsidRPr="0005447D" w:rsidRDefault="00A71452" w:rsidP="00A107ED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1452" w:rsidRDefault="00A71452" w:rsidP="00A71452"/>
    <w:p w:rsidR="00A71452" w:rsidRDefault="00A71452" w:rsidP="00A71452">
      <w:pPr>
        <w:jc w:val="center"/>
        <w:rPr>
          <w:b/>
          <w:sz w:val="28"/>
          <w:szCs w:val="28"/>
        </w:rPr>
      </w:pPr>
    </w:p>
    <w:p w:rsidR="00A71452" w:rsidRPr="00A71452" w:rsidRDefault="00A71452" w:rsidP="00A71452">
      <w:pPr>
        <w:jc w:val="center"/>
        <w:rPr>
          <w:b/>
          <w:sz w:val="28"/>
          <w:szCs w:val="28"/>
        </w:rPr>
      </w:pPr>
      <w:r w:rsidRPr="00A71452">
        <w:rPr>
          <w:b/>
          <w:sz w:val="28"/>
          <w:szCs w:val="28"/>
        </w:rPr>
        <w:t>Уважаемые руководители!</w:t>
      </w:r>
    </w:p>
    <w:p w:rsidR="00A71452" w:rsidRPr="00A71452" w:rsidRDefault="00A71452" w:rsidP="00A71452">
      <w:pPr>
        <w:pStyle w:val="a8"/>
        <w:ind w:firstLine="708"/>
        <w:jc w:val="both"/>
        <w:rPr>
          <w:sz w:val="28"/>
          <w:szCs w:val="28"/>
        </w:rPr>
      </w:pPr>
      <w:r w:rsidRPr="00A71452">
        <w:rPr>
          <w:sz w:val="28"/>
          <w:szCs w:val="28"/>
        </w:rPr>
        <w:t>Направляем Вам проект</w:t>
      </w:r>
      <w:r w:rsidRPr="00A71452">
        <w:rPr>
          <w:b/>
          <w:sz w:val="28"/>
          <w:szCs w:val="28"/>
        </w:rPr>
        <w:t xml:space="preserve"> </w:t>
      </w:r>
      <w:r w:rsidRPr="00A71452">
        <w:rPr>
          <w:sz w:val="28"/>
          <w:szCs w:val="28"/>
        </w:rPr>
        <w:t xml:space="preserve">Положения о Совете руководителей образовательных организаций Первомайского  района для ознакомления и внесения своих предложений. </w:t>
      </w:r>
    </w:p>
    <w:p w:rsidR="00A71452" w:rsidRPr="00A71452" w:rsidRDefault="00A71452" w:rsidP="00A71452">
      <w:pPr>
        <w:pStyle w:val="a8"/>
        <w:jc w:val="both"/>
        <w:rPr>
          <w:sz w:val="28"/>
          <w:szCs w:val="28"/>
        </w:rPr>
      </w:pPr>
      <w:r w:rsidRPr="00A71452">
        <w:rPr>
          <w:sz w:val="28"/>
          <w:szCs w:val="28"/>
        </w:rPr>
        <w:t xml:space="preserve">Просим Вас свои предложения и дополнения предоставить  в Управление образования  в срок </w:t>
      </w:r>
      <w:proofErr w:type="gramStart"/>
      <w:r w:rsidRPr="00A71452">
        <w:rPr>
          <w:sz w:val="28"/>
          <w:szCs w:val="28"/>
        </w:rPr>
        <w:t>до</w:t>
      </w:r>
      <w:proofErr w:type="gramEnd"/>
      <w:r w:rsidRPr="00A71452">
        <w:rPr>
          <w:sz w:val="28"/>
          <w:szCs w:val="28"/>
        </w:rPr>
        <w:t xml:space="preserve"> _______.</w:t>
      </w:r>
    </w:p>
    <w:p w:rsidR="00A71452" w:rsidRDefault="00A71452" w:rsidP="00A71452">
      <w:pPr>
        <w:pStyle w:val="a8"/>
        <w:jc w:val="both"/>
        <w:rPr>
          <w:szCs w:val="16"/>
        </w:rPr>
      </w:pPr>
    </w:p>
    <w:p w:rsidR="00A71452" w:rsidRPr="007E5951" w:rsidRDefault="00A71452" w:rsidP="00A71452">
      <w:pPr>
        <w:rPr>
          <w:sz w:val="28"/>
          <w:szCs w:val="28"/>
        </w:rPr>
      </w:pPr>
      <w:r w:rsidRPr="007E5951">
        <w:rPr>
          <w:sz w:val="28"/>
          <w:szCs w:val="28"/>
        </w:rPr>
        <w:t>Начальник  Управления образования</w:t>
      </w:r>
    </w:p>
    <w:p w:rsidR="00A71452" w:rsidRPr="007E5951" w:rsidRDefault="00A71452" w:rsidP="00A71452">
      <w:pPr>
        <w:rPr>
          <w:sz w:val="28"/>
          <w:szCs w:val="28"/>
        </w:rPr>
      </w:pPr>
      <w:r w:rsidRPr="007E5951">
        <w:rPr>
          <w:sz w:val="28"/>
          <w:szCs w:val="28"/>
        </w:rPr>
        <w:t>Администрации Первомайского района                                      Е.И. Яковлева</w:t>
      </w:r>
    </w:p>
    <w:p w:rsidR="00A71452" w:rsidRDefault="00A71452" w:rsidP="00A71452">
      <w:pPr>
        <w:rPr>
          <w:sz w:val="28"/>
          <w:szCs w:val="28"/>
        </w:rPr>
      </w:pPr>
    </w:p>
    <w:p w:rsidR="00A71452" w:rsidRDefault="00A71452" w:rsidP="00A71452">
      <w:pPr>
        <w:rPr>
          <w:sz w:val="28"/>
          <w:szCs w:val="28"/>
        </w:rPr>
      </w:pPr>
    </w:p>
    <w:p w:rsidR="00A71452" w:rsidRDefault="00A71452" w:rsidP="00A71452">
      <w:pPr>
        <w:rPr>
          <w:sz w:val="28"/>
          <w:szCs w:val="28"/>
        </w:rPr>
      </w:pPr>
    </w:p>
    <w:p w:rsidR="00A71452" w:rsidRDefault="00A71452" w:rsidP="00A71452">
      <w:pPr>
        <w:rPr>
          <w:sz w:val="28"/>
          <w:szCs w:val="28"/>
        </w:rPr>
      </w:pPr>
    </w:p>
    <w:p w:rsidR="00A71452" w:rsidRDefault="00A71452" w:rsidP="00A71452">
      <w:pPr>
        <w:rPr>
          <w:sz w:val="28"/>
          <w:szCs w:val="28"/>
        </w:rPr>
      </w:pPr>
    </w:p>
    <w:p w:rsidR="00A71452" w:rsidRDefault="00A71452" w:rsidP="00A71452">
      <w:pPr>
        <w:rPr>
          <w:sz w:val="28"/>
          <w:szCs w:val="28"/>
        </w:rPr>
      </w:pPr>
    </w:p>
    <w:p w:rsidR="00A71452" w:rsidRDefault="00A71452" w:rsidP="00A71452">
      <w:pPr>
        <w:rPr>
          <w:sz w:val="28"/>
          <w:szCs w:val="28"/>
        </w:rPr>
      </w:pPr>
    </w:p>
    <w:p w:rsidR="00A71452" w:rsidRDefault="00A71452" w:rsidP="00A71452">
      <w:pPr>
        <w:rPr>
          <w:sz w:val="28"/>
          <w:szCs w:val="28"/>
        </w:rPr>
      </w:pPr>
    </w:p>
    <w:p w:rsidR="00A71452" w:rsidRDefault="00A71452" w:rsidP="00A71452">
      <w:pPr>
        <w:rPr>
          <w:sz w:val="28"/>
          <w:szCs w:val="28"/>
        </w:rPr>
      </w:pPr>
    </w:p>
    <w:p w:rsidR="00A71452" w:rsidRDefault="00A71452" w:rsidP="00A71452">
      <w:pPr>
        <w:rPr>
          <w:sz w:val="28"/>
          <w:szCs w:val="28"/>
        </w:rPr>
      </w:pPr>
    </w:p>
    <w:p w:rsidR="00A71452" w:rsidRDefault="00A71452" w:rsidP="00A71452">
      <w:pPr>
        <w:rPr>
          <w:sz w:val="28"/>
          <w:szCs w:val="28"/>
        </w:rPr>
      </w:pPr>
    </w:p>
    <w:p w:rsidR="00A71452" w:rsidRDefault="00A71452" w:rsidP="00A71452">
      <w:pPr>
        <w:rPr>
          <w:sz w:val="28"/>
          <w:szCs w:val="28"/>
        </w:rPr>
      </w:pPr>
    </w:p>
    <w:p w:rsidR="00A71452" w:rsidRDefault="00A71452" w:rsidP="00A71452">
      <w:pPr>
        <w:rPr>
          <w:sz w:val="28"/>
          <w:szCs w:val="28"/>
        </w:rPr>
      </w:pPr>
    </w:p>
    <w:p w:rsidR="00A71452" w:rsidRDefault="00A71452" w:rsidP="00A71452">
      <w:pPr>
        <w:rPr>
          <w:sz w:val="28"/>
          <w:szCs w:val="28"/>
        </w:rPr>
      </w:pPr>
    </w:p>
    <w:p w:rsidR="00A71452" w:rsidRDefault="00A71452" w:rsidP="00A71452">
      <w:pPr>
        <w:rPr>
          <w:sz w:val="28"/>
          <w:szCs w:val="28"/>
        </w:rPr>
      </w:pPr>
    </w:p>
    <w:p w:rsidR="00A71452" w:rsidRDefault="00A71452" w:rsidP="00A71452">
      <w:pPr>
        <w:rPr>
          <w:sz w:val="28"/>
          <w:szCs w:val="28"/>
        </w:rPr>
      </w:pPr>
    </w:p>
    <w:p w:rsidR="00A71452" w:rsidRDefault="00A71452" w:rsidP="00A71452">
      <w:pPr>
        <w:rPr>
          <w:sz w:val="28"/>
          <w:szCs w:val="28"/>
        </w:rPr>
      </w:pPr>
    </w:p>
    <w:p w:rsidR="00A71452" w:rsidRPr="00DC1C70" w:rsidRDefault="00A71452" w:rsidP="00A71452">
      <w:pPr>
        <w:rPr>
          <w:sz w:val="22"/>
          <w:szCs w:val="22"/>
        </w:rPr>
      </w:pPr>
      <w:r w:rsidRPr="00DC1C70">
        <w:rPr>
          <w:sz w:val="22"/>
          <w:szCs w:val="22"/>
        </w:rPr>
        <w:t>Синицына У.О.</w:t>
      </w:r>
    </w:p>
    <w:p w:rsidR="00A71452" w:rsidRPr="00DC1C70" w:rsidRDefault="00A71452" w:rsidP="00A71452">
      <w:pPr>
        <w:rPr>
          <w:sz w:val="22"/>
          <w:szCs w:val="22"/>
        </w:rPr>
      </w:pPr>
      <w:r w:rsidRPr="00DC1C70">
        <w:rPr>
          <w:sz w:val="22"/>
          <w:szCs w:val="22"/>
        </w:rPr>
        <w:t>2</w:t>
      </w:r>
      <w:r>
        <w:rPr>
          <w:sz w:val="22"/>
          <w:szCs w:val="22"/>
        </w:rPr>
        <w:t>1969</w:t>
      </w:r>
    </w:p>
    <w:p w:rsidR="00CB2276" w:rsidRDefault="00CB2276" w:rsidP="00CB2276"/>
    <w:p w:rsidR="004F0100" w:rsidRDefault="004F0100"/>
    <w:sectPr w:rsidR="004F0100" w:rsidSect="0046092C">
      <w:pgSz w:w="11906" w:h="16838"/>
      <w:pgMar w:top="567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5"/>
    <w:multiLevelType w:val="multilevel"/>
    <w:tmpl w:val="00000004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09"/>
    <w:multiLevelType w:val="multilevel"/>
    <w:tmpl w:val="00000008"/>
    <w:lvl w:ilvl="0">
      <w:start w:val="1"/>
      <w:numFmt w:val="decimal"/>
      <w:lvlText w:val="4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4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000000B"/>
    <w:multiLevelType w:val="multilevel"/>
    <w:tmpl w:val="0000000A"/>
    <w:lvl w:ilvl="0">
      <w:start w:val="2"/>
      <w:numFmt w:val="decimal"/>
      <w:lvlText w:val="4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4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decimal"/>
      <w:lvlText w:val="4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4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4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4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4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4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4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>
    <w:nsid w:val="0000000D"/>
    <w:multiLevelType w:val="multilevel"/>
    <w:tmpl w:val="0000000C"/>
    <w:lvl w:ilvl="0">
      <w:start w:val="1"/>
      <w:numFmt w:val="decimal"/>
      <w:lvlText w:val="4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4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>
    <w:nsid w:val="0000000F"/>
    <w:multiLevelType w:val="multilevel"/>
    <w:tmpl w:val="0000000E"/>
    <w:lvl w:ilvl="0">
      <w:start w:val="1"/>
      <w:numFmt w:val="decimal"/>
      <w:lvlText w:val="4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4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7">
    <w:nsid w:val="00000011"/>
    <w:multiLevelType w:val="multilevel"/>
    <w:tmpl w:val="0000001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8">
    <w:nsid w:val="00000013"/>
    <w:multiLevelType w:val="multilevel"/>
    <w:tmpl w:val="9EA810AC"/>
    <w:lvl w:ilvl="0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>
    <w:nsid w:val="00000015"/>
    <w:multiLevelType w:val="multilevel"/>
    <w:tmpl w:val="0000001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0">
    <w:nsid w:val="015D79F9"/>
    <w:multiLevelType w:val="hybridMultilevel"/>
    <w:tmpl w:val="B0F8A78E"/>
    <w:lvl w:ilvl="0" w:tplc="BF6C42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700B54"/>
    <w:multiLevelType w:val="multilevel"/>
    <w:tmpl w:val="69D48350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  <w:color w:val="000000"/>
        <w:sz w:val="26"/>
      </w:rPr>
    </w:lvl>
    <w:lvl w:ilvl="1">
      <w:start w:val="4"/>
      <w:numFmt w:val="decimal"/>
      <w:lvlText w:val="%1.%2."/>
      <w:lvlJc w:val="left"/>
      <w:pPr>
        <w:ind w:left="945" w:hanging="585"/>
      </w:pPr>
      <w:rPr>
        <w:rFonts w:hint="default"/>
        <w:color w:val="000000"/>
        <w:sz w:val="26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  <w:color w:val="000000"/>
        <w:sz w:val="26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000000"/>
        <w:sz w:val="26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  <w:sz w:val="26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000000"/>
        <w:sz w:val="26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000000"/>
        <w:sz w:val="26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000000"/>
        <w:sz w:val="26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000000"/>
        <w:sz w:val="26"/>
      </w:rPr>
    </w:lvl>
  </w:abstractNum>
  <w:abstractNum w:abstractNumId="12">
    <w:nsid w:val="330B5925"/>
    <w:multiLevelType w:val="hybridMultilevel"/>
    <w:tmpl w:val="5880A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DB7F9B"/>
    <w:multiLevelType w:val="multilevel"/>
    <w:tmpl w:val="9FEA793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color w:val="000000"/>
        <w:sz w:val="26"/>
      </w:rPr>
    </w:lvl>
    <w:lvl w:ilvl="1">
      <w:start w:val="2"/>
      <w:numFmt w:val="decimal"/>
      <w:lvlText w:val="%1.%2."/>
      <w:lvlJc w:val="left"/>
      <w:pPr>
        <w:ind w:left="1110" w:hanging="390"/>
      </w:pPr>
      <w:rPr>
        <w:rFonts w:hint="default"/>
        <w:b w:val="0"/>
        <w:color w:val="000000"/>
        <w:sz w:val="26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  <w:sz w:val="26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0000"/>
        <w:sz w:val="26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  <w:sz w:val="26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0000"/>
        <w:sz w:val="26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0000"/>
        <w:sz w:val="26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0000"/>
        <w:sz w:val="26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0000"/>
        <w:sz w:val="26"/>
      </w:rPr>
    </w:lvl>
  </w:abstractNum>
  <w:abstractNum w:abstractNumId="14">
    <w:nsid w:val="4B036C0B"/>
    <w:multiLevelType w:val="multilevel"/>
    <w:tmpl w:val="45AAEC1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 w:val="0"/>
        <w:color w:val="000000"/>
        <w:sz w:val="26"/>
      </w:rPr>
    </w:lvl>
    <w:lvl w:ilvl="1">
      <w:start w:val="2"/>
      <w:numFmt w:val="decimal"/>
      <w:lvlText w:val="%1.%2."/>
      <w:lvlJc w:val="left"/>
      <w:pPr>
        <w:ind w:left="1110" w:hanging="390"/>
      </w:pPr>
      <w:rPr>
        <w:rFonts w:hint="default"/>
        <w:b w:val="0"/>
        <w:color w:val="000000"/>
        <w:sz w:val="26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color w:val="000000"/>
        <w:sz w:val="26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color w:val="000000"/>
        <w:sz w:val="26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color w:val="000000"/>
        <w:sz w:val="26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color w:val="000000"/>
        <w:sz w:val="26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color w:val="000000"/>
        <w:sz w:val="26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color w:val="000000"/>
        <w:sz w:val="26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color w:val="000000"/>
        <w:sz w:val="26"/>
      </w:rPr>
    </w:lvl>
  </w:abstractNum>
  <w:abstractNum w:abstractNumId="15">
    <w:nsid w:val="69FE7D25"/>
    <w:multiLevelType w:val="multilevel"/>
    <w:tmpl w:val="70F4A87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  <w:color w:val="000000"/>
        <w:sz w:val="26"/>
      </w:rPr>
    </w:lvl>
    <w:lvl w:ilvl="1">
      <w:start w:val="2"/>
      <w:numFmt w:val="decimal"/>
      <w:lvlText w:val="%1.%2."/>
      <w:lvlJc w:val="left"/>
      <w:pPr>
        <w:ind w:left="1099" w:hanging="390"/>
      </w:pPr>
      <w:rPr>
        <w:rFonts w:hint="default"/>
        <w:b/>
        <w:color w:val="000000"/>
        <w:sz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  <w:color w:val="000000"/>
        <w:sz w:val="26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/>
        <w:color w:val="000000"/>
        <w:sz w:val="26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  <w:color w:val="000000"/>
        <w:sz w:val="26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/>
        <w:color w:val="000000"/>
        <w:sz w:val="26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  <w:color w:val="000000"/>
        <w:sz w:val="26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  <w:color w:val="000000"/>
        <w:sz w:val="26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  <w:color w:val="000000"/>
        <w:sz w:val="26"/>
      </w:rPr>
    </w:lvl>
  </w:abstractNum>
  <w:abstractNum w:abstractNumId="16">
    <w:nsid w:val="75976AF7"/>
    <w:multiLevelType w:val="hybridMultilevel"/>
    <w:tmpl w:val="AB568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1A17EF"/>
    <w:multiLevelType w:val="hybridMultilevel"/>
    <w:tmpl w:val="F95AB3B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6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9"/>
  </w:num>
  <w:num w:numId="13">
    <w:abstractNumId w:val="13"/>
  </w:num>
  <w:num w:numId="14">
    <w:abstractNumId w:val="14"/>
  </w:num>
  <w:num w:numId="15">
    <w:abstractNumId w:val="15"/>
  </w:num>
  <w:num w:numId="16">
    <w:abstractNumId w:val="11"/>
  </w:num>
  <w:num w:numId="17">
    <w:abstractNumId w:val="10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276"/>
    <w:rsid w:val="000B138C"/>
    <w:rsid w:val="000D3285"/>
    <w:rsid w:val="000D4E70"/>
    <w:rsid w:val="004F0100"/>
    <w:rsid w:val="005852DE"/>
    <w:rsid w:val="0068698C"/>
    <w:rsid w:val="006F58A2"/>
    <w:rsid w:val="007C146D"/>
    <w:rsid w:val="008236BF"/>
    <w:rsid w:val="00887F5D"/>
    <w:rsid w:val="008E2D5F"/>
    <w:rsid w:val="00925BCF"/>
    <w:rsid w:val="009A05BA"/>
    <w:rsid w:val="009B7BBD"/>
    <w:rsid w:val="00A13A3A"/>
    <w:rsid w:val="00A222FF"/>
    <w:rsid w:val="00A51FA9"/>
    <w:rsid w:val="00A60696"/>
    <w:rsid w:val="00A71452"/>
    <w:rsid w:val="00AA3B42"/>
    <w:rsid w:val="00AC6E0F"/>
    <w:rsid w:val="00B46528"/>
    <w:rsid w:val="00C053E9"/>
    <w:rsid w:val="00C05E5B"/>
    <w:rsid w:val="00C55D12"/>
    <w:rsid w:val="00C67E66"/>
    <w:rsid w:val="00CB2276"/>
    <w:rsid w:val="00D11EBD"/>
    <w:rsid w:val="00D17AC1"/>
    <w:rsid w:val="00D41CA0"/>
    <w:rsid w:val="00D50E8D"/>
    <w:rsid w:val="00D56185"/>
    <w:rsid w:val="00D63D35"/>
    <w:rsid w:val="00DE3294"/>
    <w:rsid w:val="00E14AE5"/>
    <w:rsid w:val="00ED4A68"/>
    <w:rsid w:val="00ED646C"/>
    <w:rsid w:val="00EE6BA6"/>
    <w:rsid w:val="00F02EC5"/>
    <w:rsid w:val="00F3427F"/>
    <w:rsid w:val="00F7032D"/>
    <w:rsid w:val="00F94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2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B2276"/>
    <w:rPr>
      <w:color w:val="0000FF"/>
      <w:u w:val="single"/>
    </w:rPr>
  </w:style>
  <w:style w:type="paragraph" w:styleId="2">
    <w:name w:val="Body Text 2"/>
    <w:basedOn w:val="a"/>
    <w:link w:val="20"/>
    <w:rsid w:val="00CB2276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500"/>
      </w:tabs>
      <w:spacing w:line="360" w:lineRule="auto"/>
    </w:pPr>
    <w:rPr>
      <w:rFonts w:ascii="Tahoma" w:hAnsi="Tahoma" w:cs="Tahoma"/>
      <w:bCs/>
      <w:sz w:val="22"/>
    </w:rPr>
  </w:style>
  <w:style w:type="character" w:customStyle="1" w:styleId="20">
    <w:name w:val="Основной текст 2 Знак"/>
    <w:basedOn w:val="a0"/>
    <w:link w:val="2"/>
    <w:rsid w:val="00CB2276"/>
    <w:rPr>
      <w:rFonts w:ascii="Tahoma" w:eastAsia="Times New Roman" w:hAnsi="Tahoma" w:cs="Tahoma"/>
      <w:bCs/>
      <w:szCs w:val="24"/>
      <w:lang w:eastAsia="ru-RU"/>
    </w:rPr>
  </w:style>
  <w:style w:type="paragraph" w:styleId="a4">
    <w:name w:val="List Paragraph"/>
    <w:basedOn w:val="a"/>
    <w:uiPriority w:val="34"/>
    <w:qFormat/>
    <w:rsid w:val="00C05E5B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C05E5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C05E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uiPriority w:val="99"/>
    <w:rsid w:val="00C05E5B"/>
    <w:rPr>
      <w:rFonts w:ascii="Times New Roman" w:hAnsi="Times New Roman" w:cs="Times New Roman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uiPriority w:val="99"/>
    <w:rsid w:val="009A05BA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7">
    <w:name w:val="Основной текст + Полужирный"/>
    <w:basedOn w:val="1"/>
    <w:uiPriority w:val="99"/>
    <w:rsid w:val="009A05BA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21">
    <w:name w:val="Заголовок №2_"/>
    <w:basedOn w:val="a0"/>
    <w:link w:val="22"/>
    <w:uiPriority w:val="99"/>
    <w:rsid w:val="009A05BA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1">
    <w:name w:val="Заголовок №3_"/>
    <w:basedOn w:val="a0"/>
    <w:link w:val="32"/>
    <w:uiPriority w:val="99"/>
    <w:rsid w:val="009A05BA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A05BA"/>
    <w:pPr>
      <w:widowControl w:val="0"/>
      <w:shd w:val="clear" w:color="auto" w:fill="FFFFFF"/>
      <w:spacing w:before="660" w:after="900" w:line="322" w:lineRule="exact"/>
    </w:pPr>
    <w:rPr>
      <w:rFonts w:eastAsiaTheme="minorHAnsi"/>
      <w:b/>
      <w:bCs/>
      <w:sz w:val="26"/>
      <w:szCs w:val="26"/>
      <w:lang w:eastAsia="en-US"/>
    </w:rPr>
  </w:style>
  <w:style w:type="paragraph" w:customStyle="1" w:styleId="22">
    <w:name w:val="Заголовок №2"/>
    <w:basedOn w:val="a"/>
    <w:link w:val="21"/>
    <w:uiPriority w:val="99"/>
    <w:rsid w:val="009A05BA"/>
    <w:pPr>
      <w:widowControl w:val="0"/>
      <w:shd w:val="clear" w:color="auto" w:fill="FFFFFF"/>
      <w:spacing w:before="300" w:after="420" w:line="240" w:lineRule="atLeast"/>
      <w:jc w:val="center"/>
      <w:outlineLvl w:val="1"/>
    </w:pPr>
    <w:rPr>
      <w:rFonts w:eastAsiaTheme="minorHAnsi"/>
      <w:b/>
      <w:bCs/>
      <w:sz w:val="26"/>
      <w:szCs w:val="26"/>
      <w:lang w:eastAsia="en-US"/>
    </w:rPr>
  </w:style>
  <w:style w:type="paragraph" w:customStyle="1" w:styleId="32">
    <w:name w:val="Заголовок №3"/>
    <w:basedOn w:val="a"/>
    <w:link w:val="31"/>
    <w:uiPriority w:val="99"/>
    <w:rsid w:val="009A05BA"/>
    <w:pPr>
      <w:widowControl w:val="0"/>
      <w:shd w:val="clear" w:color="auto" w:fill="FFFFFF"/>
      <w:spacing w:before="240" w:after="60" w:line="240" w:lineRule="atLeast"/>
      <w:outlineLvl w:val="2"/>
    </w:pPr>
    <w:rPr>
      <w:rFonts w:eastAsiaTheme="minorHAnsi"/>
      <w:b/>
      <w:bCs/>
      <w:sz w:val="26"/>
      <w:szCs w:val="26"/>
      <w:lang w:eastAsia="en-US"/>
    </w:rPr>
  </w:style>
  <w:style w:type="paragraph" w:customStyle="1" w:styleId="ConsPlusNonformat">
    <w:name w:val="ConsPlusNonformat"/>
    <w:rsid w:val="00A7145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rmal (Web)"/>
    <w:basedOn w:val="a"/>
    <w:semiHidden/>
    <w:unhideWhenUsed/>
    <w:rsid w:val="00A71452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DE32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329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2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B2276"/>
    <w:rPr>
      <w:color w:val="0000FF"/>
      <w:u w:val="single"/>
    </w:rPr>
  </w:style>
  <w:style w:type="paragraph" w:styleId="2">
    <w:name w:val="Body Text 2"/>
    <w:basedOn w:val="a"/>
    <w:link w:val="20"/>
    <w:rsid w:val="00CB2276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500"/>
      </w:tabs>
      <w:spacing w:line="360" w:lineRule="auto"/>
    </w:pPr>
    <w:rPr>
      <w:rFonts w:ascii="Tahoma" w:hAnsi="Tahoma" w:cs="Tahoma"/>
      <w:bCs/>
      <w:sz w:val="22"/>
    </w:rPr>
  </w:style>
  <w:style w:type="character" w:customStyle="1" w:styleId="20">
    <w:name w:val="Основной текст 2 Знак"/>
    <w:basedOn w:val="a0"/>
    <w:link w:val="2"/>
    <w:rsid w:val="00CB2276"/>
    <w:rPr>
      <w:rFonts w:ascii="Tahoma" w:eastAsia="Times New Roman" w:hAnsi="Tahoma" w:cs="Tahoma"/>
      <w:bCs/>
      <w:szCs w:val="24"/>
      <w:lang w:eastAsia="ru-RU"/>
    </w:rPr>
  </w:style>
  <w:style w:type="paragraph" w:styleId="a4">
    <w:name w:val="List Paragraph"/>
    <w:basedOn w:val="a"/>
    <w:uiPriority w:val="34"/>
    <w:qFormat/>
    <w:rsid w:val="00C05E5B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C05E5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C05E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uiPriority w:val="99"/>
    <w:rsid w:val="00C05E5B"/>
    <w:rPr>
      <w:rFonts w:ascii="Times New Roman" w:hAnsi="Times New Roman" w:cs="Times New Roman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uiPriority w:val="99"/>
    <w:rsid w:val="009A05BA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7">
    <w:name w:val="Основной текст + Полужирный"/>
    <w:basedOn w:val="1"/>
    <w:uiPriority w:val="99"/>
    <w:rsid w:val="009A05BA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21">
    <w:name w:val="Заголовок №2_"/>
    <w:basedOn w:val="a0"/>
    <w:link w:val="22"/>
    <w:uiPriority w:val="99"/>
    <w:rsid w:val="009A05BA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1">
    <w:name w:val="Заголовок №3_"/>
    <w:basedOn w:val="a0"/>
    <w:link w:val="32"/>
    <w:uiPriority w:val="99"/>
    <w:rsid w:val="009A05BA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A05BA"/>
    <w:pPr>
      <w:widowControl w:val="0"/>
      <w:shd w:val="clear" w:color="auto" w:fill="FFFFFF"/>
      <w:spacing w:before="660" w:after="900" w:line="322" w:lineRule="exact"/>
    </w:pPr>
    <w:rPr>
      <w:rFonts w:eastAsiaTheme="minorHAnsi"/>
      <w:b/>
      <w:bCs/>
      <w:sz w:val="26"/>
      <w:szCs w:val="26"/>
      <w:lang w:eastAsia="en-US"/>
    </w:rPr>
  </w:style>
  <w:style w:type="paragraph" w:customStyle="1" w:styleId="22">
    <w:name w:val="Заголовок №2"/>
    <w:basedOn w:val="a"/>
    <w:link w:val="21"/>
    <w:uiPriority w:val="99"/>
    <w:rsid w:val="009A05BA"/>
    <w:pPr>
      <w:widowControl w:val="0"/>
      <w:shd w:val="clear" w:color="auto" w:fill="FFFFFF"/>
      <w:spacing w:before="300" w:after="420" w:line="240" w:lineRule="atLeast"/>
      <w:jc w:val="center"/>
      <w:outlineLvl w:val="1"/>
    </w:pPr>
    <w:rPr>
      <w:rFonts w:eastAsiaTheme="minorHAnsi"/>
      <w:b/>
      <w:bCs/>
      <w:sz w:val="26"/>
      <w:szCs w:val="26"/>
      <w:lang w:eastAsia="en-US"/>
    </w:rPr>
  </w:style>
  <w:style w:type="paragraph" w:customStyle="1" w:styleId="32">
    <w:name w:val="Заголовок №3"/>
    <w:basedOn w:val="a"/>
    <w:link w:val="31"/>
    <w:uiPriority w:val="99"/>
    <w:rsid w:val="009A05BA"/>
    <w:pPr>
      <w:widowControl w:val="0"/>
      <w:shd w:val="clear" w:color="auto" w:fill="FFFFFF"/>
      <w:spacing w:before="240" w:after="60" w:line="240" w:lineRule="atLeast"/>
      <w:outlineLvl w:val="2"/>
    </w:pPr>
    <w:rPr>
      <w:rFonts w:eastAsiaTheme="minorHAnsi"/>
      <w:b/>
      <w:bCs/>
      <w:sz w:val="26"/>
      <w:szCs w:val="26"/>
      <w:lang w:eastAsia="en-US"/>
    </w:rPr>
  </w:style>
  <w:style w:type="paragraph" w:customStyle="1" w:styleId="ConsPlusNonformat">
    <w:name w:val="ConsPlusNonformat"/>
    <w:rsid w:val="00A7145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rmal (Web)"/>
    <w:basedOn w:val="a"/>
    <w:semiHidden/>
    <w:unhideWhenUsed/>
    <w:rsid w:val="00A71452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DE32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329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YO@sib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8</Pages>
  <Words>2435</Words>
  <Characters>13880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35</cp:revision>
  <cp:lastPrinted>2014-02-24T01:58:00Z</cp:lastPrinted>
  <dcterms:created xsi:type="dcterms:W3CDTF">2014-02-14T08:01:00Z</dcterms:created>
  <dcterms:modified xsi:type="dcterms:W3CDTF">2014-02-24T08:49:00Z</dcterms:modified>
</cp:coreProperties>
</file>